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104496583"/>
    <w:bookmarkStart w:id="1" w:name="_Toc104497312"/>
    <w:p w14:paraId="245578D8" w14:textId="4F53DC2A" w:rsidR="00577AAE" w:rsidRPr="00050C0C" w:rsidRDefault="00024C7E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050C0C">
        <w:rPr>
          <w:b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4CE75BAF" wp14:editId="62B531E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psCustomData="http://www.wps.cn/officeDocument/2013/wpsCustomData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id="DtsShapeName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 w:rsidRPr="00050C0C">
        <w:rPr>
          <w:b/>
          <w:lang w:eastAsia="zh-CN"/>
        </w:rPr>
        <w:t>3GPP TSG-RAN WG1 Meeting #11</w:t>
      </w:r>
      <w:r w:rsidR="00482622" w:rsidRPr="00050C0C">
        <w:rPr>
          <w:b/>
          <w:lang w:eastAsia="zh-CN"/>
        </w:rPr>
        <w:t>4</w:t>
      </w:r>
      <w:r w:rsidRPr="00050C0C">
        <w:rPr>
          <w:b/>
          <w:bCs/>
          <w:lang w:eastAsia="zh-CN"/>
        </w:rPr>
        <w:t> </w:t>
      </w:r>
      <w:r w:rsidRPr="00050C0C">
        <w:rPr>
          <w:b/>
          <w:kern w:val="2"/>
          <w:lang w:eastAsia="zh-CN"/>
        </w:rPr>
        <w:tab/>
      </w:r>
      <w:r w:rsidR="00933434" w:rsidRPr="00933434">
        <w:rPr>
          <w:b/>
          <w:kern w:val="2"/>
          <w:lang w:eastAsia="zh-CN"/>
        </w:rPr>
        <w:t>R1-2308642</w:t>
      </w:r>
    </w:p>
    <w:p w14:paraId="7E09CAD6" w14:textId="673CD86A" w:rsidR="00577AAE" w:rsidRPr="00050C0C" w:rsidRDefault="0092719C">
      <w:pPr>
        <w:pBdr>
          <w:bottom w:val="single" w:sz="6" w:space="1" w:color="auto"/>
        </w:pBdr>
        <w:spacing w:afterLines="50" w:after="120"/>
        <w:rPr>
          <w:b/>
          <w:kern w:val="2"/>
          <w:lang w:eastAsia="zh-CN"/>
        </w:rPr>
      </w:pPr>
      <w:r w:rsidRPr="00050C0C">
        <w:rPr>
          <w:b/>
          <w:kern w:val="2"/>
        </w:rPr>
        <w:t>Toulouse, France, 21</w:t>
      </w:r>
      <w:r w:rsidRPr="00050C0C">
        <w:rPr>
          <w:b/>
          <w:kern w:val="2"/>
          <w:vertAlign w:val="superscript"/>
        </w:rPr>
        <w:t>th</w:t>
      </w:r>
      <w:r w:rsidRPr="00050C0C">
        <w:rPr>
          <w:b/>
          <w:kern w:val="2"/>
        </w:rPr>
        <w:t xml:space="preserve"> – 25</w:t>
      </w:r>
      <w:r w:rsidRPr="00050C0C">
        <w:rPr>
          <w:b/>
          <w:kern w:val="2"/>
          <w:vertAlign w:val="superscript"/>
        </w:rPr>
        <w:t>th</w:t>
      </w:r>
      <w:r w:rsidRPr="00050C0C">
        <w:rPr>
          <w:b/>
          <w:bCs/>
        </w:rPr>
        <w:t xml:space="preserve"> August</w:t>
      </w:r>
      <w:r w:rsidR="00024C7E" w:rsidRPr="00050C0C">
        <w:rPr>
          <w:b/>
          <w:bCs/>
          <w:lang w:eastAsia="zh-CN"/>
        </w:rPr>
        <w:t>, 2023</w:t>
      </w:r>
    </w:p>
    <w:p w14:paraId="58B761D0" w14:textId="7AB807B1" w:rsidR="00577AAE" w:rsidRPr="00050C0C" w:rsidRDefault="00024C7E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050C0C">
        <w:rPr>
          <w:b/>
          <w:color w:val="000000" w:themeColor="text1"/>
          <w:kern w:val="2"/>
          <w:lang w:eastAsia="zh-CN"/>
        </w:rPr>
        <w:t>Agenda Item:</w:t>
      </w:r>
      <w:r w:rsidRPr="00050C0C">
        <w:rPr>
          <w:b/>
          <w:color w:val="000000" w:themeColor="text1"/>
          <w:kern w:val="2"/>
          <w:lang w:eastAsia="zh-CN"/>
        </w:rPr>
        <w:tab/>
        <w:t>9.7</w:t>
      </w:r>
    </w:p>
    <w:p w14:paraId="0E303BF6" w14:textId="77777777" w:rsidR="00577AAE" w:rsidRPr="00050C0C" w:rsidRDefault="00024C7E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050C0C">
        <w:rPr>
          <w:b/>
          <w:color w:val="000000" w:themeColor="text1"/>
          <w:kern w:val="2"/>
          <w:lang w:eastAsia="zh-CN"/>
        </w:rPr>
        <w:t>Source:</w:t>
      </w:r>
      <w:r w:rsidRPr="00050C0C">
        <w:rPr>
          <w:b/>
          <w:color w:val="000000" w:themeColor="text1"/>
          <w:kern w:val="2"/>
          <w:lang w:eastAsia="zh-CN"/>
        </w:rPr>
        <w:tab/>
        <w:t>Moderator (Huawei)</w:t>
      </w:r>
    </w:p>
    <w:p w14:paraId="6B790636" w14:textId="1C70A696" w:rsidR="00577AAE" w:rsidRPr="00050C0C" w:rsidRDefault="00024C7E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050C0C">
        <w:rPr>
          <w:b/>
          <w:color w:val="000000" w:themeColor="text1"/>
          <w:kern w:val="2"/>
          <w:lang w:eastAsia="zh-CN"/>
        </w:rPr>
        <w:t>Title:</w:t>
      </w:r>
      <w:r w:rsidRPr="00050C0C">
        <w:rPr>
          <w:b/>
          <w:color w:val="000000" w:themeColor="text1"/>
          <w:kern w:val="2"/>
          <w:lang w:eastAsia="zh-CN"/>
        </w:rPr>
        <w:tab/>
      </w:r>
      <w:r w:rsidR="00CF1307">
        <w:rPr>
          <w:b/>
          <w:color w:val="000000" w:themeColor="text1"/>
          <w:kern w:val="2"/>
          <w:lang w:eastAsia="zh-CN"/>
        </w:rPr>
        <w:t>Comments collection for RRC parameters</w:t>
      </w:r>
      <w:r w:rsidRPr="00050C0C">
        <w:rPr>
          <w:b/>
          <w:color w:val="000000" w:themeColor="text1"/>
          <w:kern w:val="2"/>
          <w:lang w:eastAsia="zh-CN"/>
        </w:rPr>
        <w:t xml:space="preserve"> for R18 NES</w:t>
      </w:r>
      <w:bookmarkStart w:id="2" w:name="_GoBack"/>
      <w:bookmarkEnd w:id="2"/>
    </w:p>
    <w:p w14:paraId="1CF02826" w14:textId="77777777" w:rsidR="00577AAE" w:rsidRDefault="00024C7E">
      <w:pPr>
        <w:spacing w:after="0"/>
        <w:ind w:left="1554" w:hanging="1554"/>
        <w:rPr>
          <w:b/>
          <w:color w:val="000000" w:themeColor="text1"/>
          <w:kern w:val="2"/>
          <w:sz w:val="16"/>
          <w:szCs w:val="16"/>
          <w:lang w:eastAsia="zh-CN"/>
        </w:rPr>
      </w:pPr>
      <w:r w:rsidRPr="00050C0C">
        <w:rPr>
          <w:b/>
          <w:color w:val="000000" w:themeColor="text1"/>
          <w:kern w:val="2"/>
          <w:lang w:eastAsia="zh-CN"/>
        </w:rPr>
        <w:t>Document for:</w:t>
      </w:r>
      <w:r w:rsidRPr="00050C0C">
        <w:rPr>
          <w:b/>
          <w:color w:val="000000" w:themeColor="text1"/>
          <w:kern w:val="2"/>
          <w:lang w:eastAsia="zh-CN"/>
        </w:rPr>
        <w:tab/>
        <w:t>Discussion and decision</w:t>
      </w:r>
    </w:p>
    <w:p w14:paraId="44410E40" w14:textId="31E3E149" w:rsidR="00577AAE" w:rsidRDefault="00024C7E">
      <w:pPr>
        <w:pStyle w:val="1"/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Introduction</w:t>
      </w:r>
    </w:p>
    <w:p w14:paraId="0E467514" w14:textId="5A6CD693" w:rsidR="00CF1307" w:rsidRDefault="00CF1307" w:rsidP="00CF130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document is used for collection of comments on </w:t>
      </w:r>
      <w:r w:rsidR="00933434">
        <w:rPr>
          <w:lang w:eastAsia="zh-CN"/>
        </w:rPr>
        <w:t xml:space="preserve">the initial </w:t>
      </w:r>
      <w:r>
        <w:rPr>
          <w:lang w:eastAsia="zh-CN"/>
        </w:rPr>
        <w:t xml:space="preserve">RRC parameter list </w:t>
      </w:r>
      <w:r w:rsidR="00933434">
        <w:rPr>
          <w:lang w:eastAsia="zh-CN"/>
        </w:rPr>
        <w:t xml:space="preserve">for R18 NES as </w:t>
      </w:r>
      <w:r>
        <w:rPr>
          <w:lang w:eastAsia="zh-CN"/>
        </w:rPr>
        <w:t xml:space="preserve">provided in </w:t>
      </w:r>
      <w:hyperlink r:id="rId9" w:history="1">
        <w:r w:rsidRPr="00CF1307">
          <w:rPr>
            <w:rStyle w:val="affff0"/>
            <w:lang w:eastAsia="zh-CN"/>
          </w:rPr>
          <w:t>folder</w:t>
        </w:r>
      </w:hyperlink>
      <w:r w:rsidR="00933434" w:rsidRPr="00933434">
        <w:rPr>
          <w:rStyle w:val="affff0"/>
          <w:u w:val="none"/>
          <w:lang w:eastAsia="zh-CN"/>
        </w:rPr>
        <w:t>,</w:t>
      </w:r>
      <w:r w:rsidR="00933434">
        <w:rPr>
          <w:rStyle w:val="affff0"/>
          <w:lang w:eastAsia="zh-CN"/>
        </w:rPr>
        <w:t xml:space="preserve"> </w:t>
      </w:r>
      <w:r w:rsidR="00933434">
        <w:rPr>
          <w:lang w:eastAsia="zh-CN"/>
        </w:rPr>
        <w:t>and attach the latest RRC parameter list</w:t>
      </w:r>
      <w:r>
        <w:rPr>
          <w:lang w:eastAsia="zh-CN"/>
        </w:rPr>
        <w:t>.</w:t>
      </w:r>
    </w:p>
    <w:p w14:paraId="5DA20516" w14:textId="52EF5BE1" w:rsidR="00CF1307" w:rsidRDefault="00CF1307" w:rsidP="00CF1307">
      <w:pPr>
        <w:rPr>
          <w:lang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583"/>
        <w:gridCol w:w="8046"/>
      </w:tblGrid>
      <w:tr w:rsidR="00CF1307" w:rsidRPr="00180E24" w14:paraId="67FB7C0E" w14:textId="77777777" w:rsidTr="00642988">
        <w:trPr>
          <w:trHeight w:val="307"/>
        </w:trPr>
        <w:tc>
          <w:tcPr>
            <w:tcW w:w="82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</w:tcPr>
          <w:p w14:paraId="0910256D" w14:textId="77777777" w:rsidR="00CF1307" w:rsidRDefault="00CF1307" w:rsidP="006429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en-US" w:eastAsia="zh-CN"/>
              </w:rPr>
            </w:pPr>
            <w:r>
              <w:rPr>
                <w:rFonts w:eastAsia="Times New Roman"/>
                <w:b/>
                <w:bCs/>
                <w:lang w:val="en-US" w:eastAsia="zh-CN"/>
              </w:rPr>
              <w:t>Source</w:t>
            </w:r>
          </w:p>
        </w:tc>
        <w:tc>
          <w:tcPr>
            <w:tcW w:w="4178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</w:tcPr>
          <w:p w14:paraId="4B787A5F" w14:textId="77777777" w:rsidR="00CF1307" w:rsidRPr="00180E24" w:rsidRDefault="00CF1307" w:rsidP="006429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en-US" w:eastAsia="zh-CN"/>
              </w:rPr>
            </w:pPr>
            <w:r w:rsidRPr="00180E24">
              <w:rPr>
                <w:rFonts w:eastAsia="Times New Roman"/>
                <w:b/>
                <w:bCs/>
                <w:lang w:val="en-US" w:eastAsia="zh-CN"/>
              </w:rPr>
              <w:t>Proposals</w:t>
            </w:r>
          </w:p>
        </w:tc>
      </w:tr>
      <w:tr w:rsidR="00CF1307" w:rsidRPr="00180E24" w14:paraId="69FB4496" w14:textId="77777777" w:rsidTr="00642988">
        <w:trPr>
          <w:trHeight w:val="307"/>
        </w:trPr>
        <w:tc>
          <w:tcPr>
            <w:tcW w:w="822" w:type="pct"/>
            <w:tcBorders>
              <w:top w:val="single" w:sz="4" w:space="0" w:color="FFFFF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auto"/>
          </w:tcPr>
          <w:p w14:paraId="35D3145B" w14:textId="164DEDBA" w:rsidR="00CF1307" w:rsidRPr="00CF1307" w:rsidRDefault="00CF1307" w:rsidP="00642988">
            <w:pPr>
              <w:spacing w:after="0" w:line="240" w:lineRule="auto"/>
              <w:jc w:val="left"/>
              <w:rPr>
                <w:lang w:val="en-US" w:eastAsia="zh-CN"/>
              </w:rPr>
            </w:pPr>
          </w:p>
        </w:tc>
        <w:tc>
          <w:tcPr>
            <w:tcW w:w="4178" w:type="pct"/>
            <w:tcBorders>
              <w:top w:val="single" w:sz="4" w:space="0" w:color="FFFFF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auto"/>
          </w:tcPr>
          <w:p w14:paraId="230DF84C" w14:textId="3313B685" w:rsidR="00CF1307" w:rsidRPr="00CF1307" w:rsidRDefault="00CF1307" w:rsidP="00642988">
            <w:pPr>
              <w:spacing w:after="0" w:line="240" w:lineRule="auto"/>
              <w:rPr>
                <w:bCs/>
              </w:rPr>
            </w:pPr>
          </w:p>
        </w:tc>
      </w:tr>
      <w:tr w:rsidR="00CF1307" w:rsidRPr="00180E24" w14:paraId="22690C90" w14:textId="77777777" w:rsidTr="00642988">
        <w:trPr>
          <w:trHeight w:val="307"/>
        </w:trPr>
        <w:tc>
          <w:tcPr>
            <w:tcW w:w="822" w:type="pct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auto"/>
          </w:tcPr>
          <w:p w14:paraId="67832B8C" w14:textId="5D89913C" w:rsidR="00CF1307" w:rsidRPr="00CF1307" w:rsidRDefault="00CF1307" w:rsidP="00642988">
            <w:pPr>
              <w:spacing w:after="0" w:line="240" w:lineRule="auto"/>
              <w:jc w:val="left"/>
              <w:rPr>
                <w:rFonts w:eastAsia="Times New Roman"/>
                <w:lang w:val="en-US" w:eastAsia="zh-CN"/>
              </w:rPr>
            </w:pPr>
          </w:p>
        </w:tc>
        <w:tc>
          <w:tcPr>
            <w:tcW w:w="4178" w:type="pct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auto"/>
          </w:tcPr>
          <w:p w14:paraId="2E8E413A" w14:textId="63FC459F" w:rsidR="00CF1307" w:rsidRPr="00CF1307" w:rsidRDefault="00CF1307" w:rsidP="00CF1307">
            <w:pPr>
              <w:spacing w:after="0" w:line="240" w:lineRule="auto"/>
              <w:rPr>
                <w:rFonts w:eastAsia="宋体"/>
              </w:rPr>
            </w:pPr>
          </w:p>
        </w:tc>
      </w:tr>
      <w:bookmarkEnd w:id="0"/>
      <w:bookmarkEnd w:id="1"/>
    </w:tbl>
    <w:p w14:paraId="43A4AEF7" w14:textId="77777777" w:rsidR="00CF1307" w:rsidRPr="00CF1307" w:rsidRDefault="00CF1307" w:rsidP="00CF1307">
      <w:pPr>
        <w:rPr>
          <w:lang w:eastAsia="zh-CN"/>
        </w:rPr>
      </w:pPr>
    </w:p>
    <w:sectPr w:rsidR="00CF1307" w:rsidRPr="00CF1307">
      <w:footerReference w:type="default" r:id="rId10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AACC5" w14:textId="77777777" w:rsidR="00FB0018" w:rsidRDefault="00FB0018">
      <w:pPr>
        <w:spacing w:after="0" w:line="240" w:lineRule="auto"/>
      </w:pPr>
      <w:r>
        <w:separator/>
      </w:r>
    </w:p>
  </w:endnote>
  <w:endnote w:type="continuationSeparator" w:id="0">
    <w:p w14:paraId="146EB348" w14:textId="77777777" w:rsidR="00FB0018" w:rsidRDefault="00FB0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한컴바탕">
    <w:altName w:val="Malgun Gothic"/>
    <w:panose1 w:val="00000000000000000000"/>
    <w:charset w:val="81"/>
    <w:family w:val="roman"/>
    <w:notTrueType/>
    <w:pitch w:val="default"/>
  </w:font>
  <w:font w:name="굴 림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1DF0F" w14:textId="77777777" w:rsidR="002719DF" w:rsidRDefault="002719DF">
    <w:pPr>
      <w:pStyle w:val="aff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4F92F" w14:textId="77777777" w:rsidR="00FB0018" w:rsidRDefault="00FB0018">
      <w:pPr>
        <w:spacing w:after="0" w:line="240" w:lineRule="auto"/>
      </w:pPr>
      <w:r>
        <w:separator/>
      </w:r>
    </w:p>
  </w:footnote>
  <w:footnote w:type="continuationSeparator" w:id="0">
    <w:p w14:paraId="0AF8A089" w14:textId="77777777" w:rsidR="00FB0018" w:rsidRDefault="00FB00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6C07D0"/>
    <w:multiLevelType w:val="singleLevel"/>
    <w:tmpl w:val="A16C07D0"/>
    <w:lvl w:ilvl="0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</w:abstractNum>
  <w:abstractNum w:abstractNumId="1" w15:restartNumberingAfterBreak="0">
    <w:nsid w:val="BD0CA652"/>
    <w:multiLevelType w:val="multilevel"/>
    <w:tmpl w:val="09765502"/>
    <w:lvl w:ilvl="0">
      <w:start w:val="1"/>
      <w:numFmt w:val="decimal"/>
      <w:pStyle w:val="YJ-Proposal"/>
      <w:lvlText w:val="Proposal %1:"/>
      <w:lvlJc w:val="left"/>
      <w:pPr>
        <w:tabs>
          <w:tab w:val="num" w:pos="1417"/>
        </w:tabs>
        <w:ind w:left="1417" w:firstLine="0"/>
      </w:pPr>
      <w:rPr>
        <w:rFonts w:ascii="Times New Roman" w:eastAsia="宋体" w:hAnsi="Times New Roman" w:cs="Times New Roman" w:hint="default"/>
        <w:b w:val="0"/>
        <w:bCs/>
        <w:i w:val="0"/>
        <w:iCs w:val="0"/>
        <w:sz w:val="21"/>
        <w:szCs w:val="21"/>
      </w:rPr>
    </w:lvl>
    <w:lvl w:ilvl="1">
      <w:start w:val="1"/>
      <w:numFmt w:val="bullet"/>
      <w:lvlText w:val="•"/>
      <w:lvlJc w:val="left"/>
      <w:pPr>
        <w:tabs>
          <w:tab w:val="num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D6DF52AC"/>
    <w:multiLevelType w:val="singleLevel"/>
    <w:tmpl w:val="D6DF52AC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4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5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6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7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8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9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10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1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2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168342D"/>
    <w:multiLevelType w:val="multilevel"/>
    <w:tmpl w:val="016834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1B82DCA"/>
    <w:multiLevelType w:val="hybridMultilevel"/>
    <w:tmpl w:val="FB92DBFA"/>
    <w:lvl w:ilvl="0" w:tplc="BCBE3C6A">
      <w:start w:val="15"/>
      <w:numFmt w:val="decimal"/>
      <w:lvlText w:val="Proposal %1:"/>
      <w:lvlJc w:val="left"/>
      <w:pPr>
        <w:ind w:left="36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1CB7F28"/>
    <w:multiLevelType w:val="hybridMultilevel"/>
    <w:tmpl w:val="31862F02"/>
    <w:lvl w:ilvl="0" w:tplc="A5F663A8">
      <w:start w:val="21"/>
      <w:numFmt w:val="decimal"/>
      <w:lvlText w:val="Proposal %1:"/>
      <w:lvlJc w:val="left"/>
      <w:pPr>
        <w:ind w:left="36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3741B4E"/>
    <w:multiLevelType w:val="hybridMultilevel"/>
    <w:tmpl w:val="55843C2C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3A86395"/>
    <w:multiLevelType w:val="hybridMultilevel"/>
    <w:tmpl w:val="12CEC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5DC79E1"/>
    <w:multiLevelType w:val="hybridMultilevel"/>
    <w:tmpl w:val="19A4E8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06B46055"/>
    <w:multiLevelType w:val="hybridMultilevel"/>
    <w:tmpl w:val="57BC2786"/>
    <w:lvl w:ilvl="0" w:tplc="9620C81A">
      <w:start w:val="11"/>
      <w:numFmt w:val="decimal"/>
      <w:lvlText w:val="Proposal %1:"/>
      <w:lvlJc w:val="left"/>
      <w:pPr>
        <w:ind w:left="36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07880B46"/>
    <w:multiLevelType w:val="hybridMultilevel"/>
    <w:tmpl w:val="37F643CE"/>
    <w:lvl w:ilvl="0" w:tplc="C42A0C48">
      <w:start w:val="8"/>
      <w:numFmt w:val="decimal"/>
      <w:lvlText w:val="Obsevation %1:"/>
      <w:lvlJc w:val="left"/>
      <w:pPr>
        <w:ind w:left="720" w:hanging="360"/>
      </w:pPr>
      <w:rPr>
        <w:rFonts w:hint="default"/>
        <w:b w:val="0"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8A2516E"/>
    <w:multiLevelType w:val="hybridMultilevel"/>
    <w:tmpl w:val="DC4ABF9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094A08CB"/>
    <w:multiLevelType w:val="hybridMultilevel"/>
    <w:tmpl w:val="B9F0A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A3772BC"/>
    <w:multiLevelType w:val="multilevel"/>
    <w:tmpl w:val="EFE01F5C"/>
    <w:lvl w:ilvl="0">
      <w:start w:val="1"/>
      <w:numFmt w:val="decimal"/>
      <w:pStyle w:val="YJ-Observation"/>
      <w:suff w:val="nothing"/>
      <w:lvlText w:val="Observation %1: "/>
      <w:lvlJc w:val="left"/>
      <w:pPr>
        <w:ind w:left="0" w:firstLine="0"/>
      </w:pPr>
      <w:rPr>
        <w:rFonts w:ascii="Times New Roman" w:eastAsia="宋体" w:hAnsi="Times New Roman" w:cs="Times New Roman" w:hint="default"/>
        <w:b w:val="0"/>
        <w:bCs/>
        <w:i w:val="0"/>
        <w:iCs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80"/>
        </w:tabs>
        <w:ind w:left="3780" w:hanging="420"/>
      </w:pPr>
      <w:rPr>
        <w:rFonts w:hint="default"/>
      </w:rPr>
    </w:lvl>
  </w:abstractNum>
  <w:abstractNum w:abstractNumId="25" w15:restartNumberingAfterBreak="0">
    <w:nsid w:val="10A83E99"/>
    <w:multiLevelType w:val="hybridMultilevel"/>
    <w:tmpl w:val="4588D9D8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18E3432"/>
    <w:multiLevelType w:val="hybridMultilevel"/>
    <w:tmpl w:val="6530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19E0F13"/>
    <w:multiLevelType w:val="multilevel"/>
    <w:tmpl w:val="119E0F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‐"/>
      <w:lvlJc w:val="left"/>
      <w:pPr>
        <w:ind w:left="1440" w:hanging="360"/>
      </w:pPr>
      <w:rPr>
        <w:rFonts w:ascii="宋体" w:eastAsia="宋体" w:hAnsi="宋体" w:hint="eastAsia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2033299"/>
    <w:multiLevelType w:val="hybridMultilevel"/>
    <w:tmpl w:val="FF50332A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9A25E26">
      <w:start w:val="1"/>
      <w:numFmt w:val="bullet"/>
      <w:lvlText w:val="‐"/>
      <w:lvlJc w:val="left"/>
      <w:pPr>
        <w:ind w:left="860" w:hanging="440"/>
      </w:pPr>
      <w:rPr>
        <w:rFonts w:ascii="宋体" w:eastAsia="宋体" w:hAnsi="宋体" w:hint="eastAsia"/>
        <w:color w:val="auto"/>
      </w:rPr>
    </w:lvl>
    <w:lvl w:ilvl="2" w:tplc="FFFFFFFF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12347B1F"/>
    <w:multiLevelType w:val="hybridMultilevel"/>
    <w:tmpl w:val="86F86C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3DC1A7F"/>
    <w:multiLevelType w:val="hybridMultilevel"/>
    <w:tmpl w:val="339E886A"/>
    <w:lvl w:ilvl="0" w:tplc="CE088E6A">
      <w:start w:val="14"/>
      <w:numFmt w:val="decimal"/>
      <w:lvlText w:val="Proposal %1:"/>
      <w:lvlJc w:val="left"/>
      <w:pPr>
        <w:ind w:left="36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AF725F5"/>
    <w:multiLevelType w:val="hybridMultilevel"/>
    <w:tmpl w:val="5B52D624"/>
    <w:lvl w:ilvl="0" w:tplc="77D4942E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1C2333EF"/>
    <w:multiLevelType w:val="hybridMultilevel"/>
    <w:tmpl w:val="2E888234"/>
    <w:lvl w:ilvl="0" w:tplc="8256AD0E">
      <w:start w:val="1"/>
      <w:numFmt w:val="bullet"/>
      <w:lvlText w:val="-"/>
      <w:lvlJc w:val="left"/>
      <w:pPr>
        <w:tabs>
          <w:tab w:val="num" w:pos="-522"/>
        </w:tabs>
        <w:ind w:left="-522" w:hanging="360"/>
      </w:pPr>
      <w:rPr>
        <w:rFonts w:ascii="Times New Roman" w:hAnsi="Times New Roman" w:hint="default"/>
      </w:rPr>
    </w:lvl>
    <w:lvl w:ilvl="1" w:tplc="95EC17CE">
      <w:numFmt w:val="bullet"/>
      <w:lvlText w:val="o"/>
      <w:lvlJc w:val="left"/>
      <w:pPr>
        <w:tabs>
          <w:tab w:val="num" w:pos="198"/>
        </w:tabs>
        <w:ind w:left="198" w:hanging="360"/>
      </w:pPr>
      <w:rPr>
        <w:rFonts w:ascii="Courier New" w:hAnsi="Courier New" w:hint="default"/>
      </w:rPr>
    </w:lvl>
    <w:lvl w:ilvl="2" w:tplc="9104EC8E" w:tentative="1">
      <w:start w:val="1"/>
      <w:numFmt w:val="bullet"/>
      <w:lvlText w:val="-"/>
      <w:lvlJc w:val="left"/>
      <w:pPr>
        <w:tabs>
          <w:tab w:val="num" w:pos="918"/>
        </w:tabs>
        <w:ind w:left="918" w:hanging="360"/>
      </w:pPr>
      <w:rPr>
        <w:rFonts w:ascii="Times New Roman" w:hAnsi="Times New Roman" w:hint="default"/>
      </w:rPr>
    </w:lvl>
    <w:lvl w:ilvl="3" w:tplc="A192C68C" w:tentative="1">
      <w:start w:val="1"/>
      <w:numFmt w:val="bullet"/>
      <w:lvlText w:val="-"/>
      <w:lvlJc w:val="left"/>
      <w:pPr>
        <w:tabs>
          <w:tab w:val="num" w:pos="1638"/>
        </w:tabs>
        <w:ind w:left="1638" w:hanging="360"/>
      </w:pPr>
      <w:rPr>
        <w:rFonts w:ascii="Times New Roman" w:hAnsi="Times New Roman" w:hint="default"/>
      </w:rPr>
    </w:lvl>
    <w:lvl w:ilvl="4" w:tplc="5BE2792A" w:tentative="1">
      <w:start w:val="1"/>
      <w:numFmt w:val="bullet"/>
      <w:lvlText w:val="-"/>
      <w:lvlJc w:val="left"/>
      <w:pPr>
        <w:tabs>
          <w:tab w:val="num" w:pos="2358"/>
        </w:tabs>
        <w:ind w:left="2358" w:hanging="360"/>
      </w:pPr>
      <w:rPr>
        <w:rFonts w:ascii="Times New Roman" w:hAnsi="Times New Roman" w:hint="default"/>
      </w:rPr>
    </w:lvl>
    <w:lvl w:ilvl="5" w:tplc="C280537A" w:tentative="1">
      <w:start w:val="1"/>
      <w:numFmt w:val="bullet"/>
      <w:lvlText w:val="-"/>
      <w:lvlJc w:val="left"/>
      <w:pPr>
        <w:tabs>
          <w:tab w:val="num" w:pos="3078"/>
        </w:tabs>
        <w:ind w:left="3078" w:hanging="360"/>
      </w:pPr>
      <w:rPr>
        <w:rFonts w:ascii="Times New Roman" w:hAnsi="Times New Roman" w:hint="default"/>
      </w:rPr>
    </w:lvl>
    <w:lvl w:ilvl="6" w:tplc="E36C6894" w:tentative="1">
      <w:start w:val="1"/>
      <w:numFmt w:val="bullet"/>
      <w:lvlText w:val="-"/>
      <w:lvlJc w:val="left"/>
      <w:pPr>
        <w:tabs>
          <w:tab w:val="num" w:pos="3798"/>
        </w:tabs>
        <w:ind w:left="3798" w:hanging="360"/>
      </w:pPr>
      <w:rPr>
        <w:rFonts w:ascii="Times New Roman" w:hAnsi="Times New Roman" w:hint="default"/>
      </w:rPr>
    </w:lvl>
    <w:lvl w:ilvl="7" w:tplc="7F0A0A9E" w:tentative="1">
      <w:start w:val="1"/>
      <w:numFmt w:val="bullet"/>
      <w:lvlText w:val="-"/>
      <w:lvlJc w:val="left"/>
      <w:pPr>
        <w:tabs>
          <w:tab w:val="num" w:pos="4518"/>
        </w:tabs>
        <w:ind w:left="4518" w:hanging="360"/>
      </w:pPr>
      <w:rPr>
        <w:rFonts w:ascii="Times New Roman" w:hAnsi="Times New Roman" w:hint="default"/>
      </w:rPr>
    </w:lvl>
    <w:lvl w:ilvl="8" w:tplc="9C18C77E" w:tentative="1">
      <w:start w:val="1"/>
      <w:numFmt w:val="bullet"/>
      <w:lvlText w:val="-"/>
      <w:lvlJc w:val="left"/>
      <w:pPr>
        <w:tabs>
          <w:tab w:val="num" w:pos="5238"/>
        </w:tabs>
        <w:ind w:left="5238" w:hanging="360"/>
      </w:pPr>
      <w:rPr>
        <w:rFonts w:ascii="Times New Roman" w:hAnsi="Times New Roman" w:hint="default"/>
      </w:rPr>
    </w:lvl>
  </w:abstractNum>
  <w:abstractNum w:abstractNumId="33" w15:restartNumberingAfterBreak="0">
    <w:nsid w:val="1C371C83"/>
    <w:multiLevelType w:val="multilevel"/>
    <w:tmpl w:val="FA18198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/>
        <w:bCs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1DDC2545"/>
    <w:multiLevelType w:val="multilevel"/>
    <w:tmpl w:val="1DDC2545"/>
    <w:lvl w:ilvl="0">
      <w:numFmt w:val="bullet"/>
      <w:lvlText w:val="•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1FE07CDA"/>
    <w:multiLevelType w:val="hybridMultilevel"/>
    <w:tmpl w:val="F9B660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1211EA7"/>
    <w:multiLevelType w:val="hybridMultilevel"/>
    <w:tmpl w:val="EB6E59A6"/>
    <w:lvl w:ilvl="0" w:tplc="CBF036A2">
      <w:start w:val="8"/>
      <w:numFmt w:val="decimal"/>
      <w:lvlText w:val="Proposal %1:"/>
      <w:lvlJc w:val="left"/>
      <w:pPr>
        <w:ind w:left="36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A25252"/>
    <w:multiLevelType w:val="hybridMultilevel"/>
    <w:tmpl w:val="BF5268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23250393"/>
    <w:multiLevelType w:val="hybridMultilevel"/>
    <w:tmpl w:val="BE6A9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3681863"/>
    <w:multiLevelType w:val="hybridMultilevel"/>
    <w:tmpl w:val="AC60681C"/>
    <w:lvl w:ilvl="0" w:tplc="AAD2A6A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2413318A"/>
    <w:multiLevelType w:val="multilevel"/>
    <w:tmpl w:val="2413318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277E3DA8"/>
    <w:multiLevelType w:val="hybridMultilevel"/>
    <w:tmpl w:val="F606F220"/>
    <w:lvl w:ilvl="0" w:tplc="7D965806">
      <w:start w:val="16"/>
      <w:numFmt w:val="decimal"/>
      <w:lvlText w:val="Proposal %1:"/>
      <w:lvlJc w:val="left"/>
      <w:pPr>
        <w:ind w:left="36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88D5E1E"/>
    <w:multiLevelType w:val="multilevel"/>
    <w:tmpl w:val="D75A324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502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EA11B25"/>
    <w:multiLevelType w:val="hybridMultilevel"/>
    <w:tmpl w:val="0BAACF94"/>
    <w:lvl w:ilvl="0" w:tplc="3B4C2474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5" w15:restartNumberingAfterBreak="0">
    <w:nsid w:val="2FD83607"/>
    <w:multiLevelType w:val="multilevel"/>
    <w:tmpl w:val="2FD83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FDD6FBD"/>
    <w:multiLevelType w:val="hybridMultilevel"/>
    <w:tmpl w:val="7ABAC4BE"/>
    <w:lvl w:ilvl="0" w:tplc="A1D0556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0282030"/>
    <w:multiLevelType w:val="hybridMultilevel"/>
    <w:tmpl w:val="2F343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15678F9"/>
    <w:multiLevelType w:val="hybridMultilevel"/>
    <w:tmpl w:val="77D6D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1775D79"/>
    <w:multiLevelType w:val="hybridMultilevel"/>
    <w:tmpl w:val="FA66E520"/>
    <w:lvl w:ilvl="0" w:tplc="AAD2A6A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0" w15:restartNumberingAfterBreak="0">
    <w:nsid w:val="31D623CE"/>
    <w:multiLevelType w:val="hybridMultilevel"/>
    <w:tmpl w:val="8E4C7542"/>
    <w:lvl w:ilvl="0" w:tplc="04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B5A8667A">
      <w:numFmt w:val="bullet"/>
      <w:lvlText w:val="-"/>
      <w:lvlJc w:val="left"/>
      <w:pPr>
        <w:ind w:left="1200" w:hanging="40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1" w15:restartNumberingAfterBreak="0">
    <w:nsid w:val="32AB7D25"/>
    <w:multiLevelType w:val="hybridMultilevel"/>
    <w:tmpl w:val="8FB800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33822FE6"/>
    <w:multiLevelType w:val="hybridMultilevel"/>
    <w:tmpl w:val="9B5E03F8"/>
    <w:lvl w:ilvl="0" w:tplc="04090003">
      <w:start w:val="1"/>
      <w:numFmt w:val="bullet"/>
      <w:lvlText w:val="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3" w15:restartNumberingAfterBreak="0">
    <w:nsid w:val="346E133D"/>
    <w:multiLevelType w:val="hybridMultilevel"/>
    <w:tmpl w:val="841ED7F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349E5B17"/>
    <w:multiLevelType w:val="hybridMultilevel"/>
    <w:tmpl w:val="8932BF1A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35A252BC"/>
    <w:multiLevelType w:val="hybridMultilevel"/>
    <w:tmpl w:val="791CBBB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37A3331F"/>
    <w:multiLevelType w:val="hybridMultilevel"/>
    <w:tmpl w:val="C4267B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3A1B6A28"/>
    <w:multiLevelType w:val="hybridMultilevel"/>
    <w:tmpl w:val="919815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A1C7BB3"/>
    <w:multiLevelType w:val="hybridMultilevel"/>
    <w:tmpl w:val="329C0CE4"/>
    <w:lvl w:ilvl="0" w:tplc="0346E03E">
      <w:start w:val="7"/>
      <w:numFmt w:val="decimal"/>
      <w:lvlText w:val="Obsevation %1:"/>
      <w:lvlJc w:val="left"/>
      <w:pPr>
        <w:ind w:left="644" w:hanging="360"/>
      </w:pPr>
      <w:rPr>
        <w:rFonts w:hint="default"/>
        <w:b w:val="0"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b w:val="0"/>
      </w:rPr>
    </w:lvl>
  </w:abstractNum>
  <w:abstractNum w:abstractNumId="61" w15:restartNumberingAfterBreak="0">
    <w:nsid w:val="3AA46647"/>
    <w:multiLevelType w:val="multilevel"/>
    <w:tmpl w:val="96B05D90"/>
    <w:lvl w:ilvl="0">
      <w:start w:val="1"/>
      <w:numFmt w:val="decimal"/>
      <w:pStyle w:val="Proposal"/>
      <w:lvlText w:val="Proposal %1"/>
      <w:lvlJc w:val="left"/>
      <w:pPr>
        <w:tabs>
          <w:tab w:val="left" w:pos="2722"/>
        </w:tabs>
        <w:ind w:left="2722" w:hanging="1304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2" w15:restartNumberingAfterBreak="0">
    <w:nsid w:val="3F2C3F1A"/>
    <w:multiLevelType w:val="hybridMultilevel"/>
    <w:tmpl w:val="00E8410E"/>
    <w:lvl w:ilvl="0" w:tplc="77D4942E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3" w15:restartNumberingAfterBreak="0">
    <w:nsid w:val="3FD1025B"/>
    <w:multiLevelType w:val="hybridMultilevel"/>
    <w:tmpl w:val="197288B2"/>
    <w:lvl w:ilvl="0" w:tplc="B5A8667A">
      <w:numFmt w:val="bullet"/>
      <w:lvlText w:val="-"/>
      <w:lvlJc w:val="left"/>
      <w:pPr>
        <w:ind w:left="928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4" w15:restartNumberingAfterBreak="0">
    <w:nsid w:val="45E3517B"/>
    <w:multiLevelType w:val="hybridMultilevel"/>
    <w:tmpl w:val="9D6A658C"/>
    <w:lvl w:ilvl="0" w:tplc="BF500E52">
      <w:numFmt w:val="bullet"/>
      <w:lvlText w:val="-"/>
      <w:lvlJc w:val="left"/>
      <w:pPr>
        <w:ind w:left="58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65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6" w15:restartNumberingAfterBreak="0">
    <w:nsid w:val="473C1DD6"/>
    <w:multiLevelType w:val="multilevel"/>
    <w:tmpl w:val="473C1DD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CE52E75"/>
    <w:multiLevelType w:val="multilevel"/>
    <w:tmpl w:val="DD0A4C0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D1263EB"/>
    <w:multiLevelType w:val="hybridMultilevel"/>
    <w:tmpl w:val="06D0BE2A"/>
    <w:lvl w:ilvl="0" w:tplc="6E0AF71E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9" w15:restartNumberingAfterBreak="0">
    <w:nsid w:val="4DFC074B"/>
    <w:multiLevelType w:val="multilevel"/>
    <w:tmpl w:val="4DFC074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0" w15:restartNumberingAfterBreak="0">
    <w:nsid w:val="4E2B02EC"/>
    <w:multiLevelType w:val="hybridMultilevel"/>
    <w:tmpl w:val="6CC0A2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E334A2D"/>
    <w:multiLevelType w:val="multilevel"/>
    <w:tmpl w:val="4E334A2D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101505E"/>
    <w:multiLevelType w:val="hybridMultilevel"/>
    <w:tmpl w:val="71A08D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2E1534C"/>
    <w:multiLevelType w:val="multilevel"/>
    <w:tmpl w:val="A6B881D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5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91A7C9F"/>
    <w:multiLevelType w:val="hybridMultilevel"/>
    <w:tmpl w:val="C9E4C45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8554555E">
      <w:start w:val="150"/>
      <w:numFmt w:val="bullet"/>
      <w:lvlText w:val="-"/>
      <w:lvlJc w:val="left"/>
      <w:pPr>
        <w:ind w:left="1200" w:hanging="40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5" w15:restartNumberingAfterBreak="0">
    <w:nsid w:val="591B27C9"/>
    <w:multiLevelType w:val="hybridMultilevel"/>
    <w:tmpl w:val="2C3EC68C"/>
    <w:lvl w:ilvl="0" w:tplc="AAD2A6A6">
      <w:start w:val="1"/>
      <w:numFmt w:val="bullet"/>
      <w:lvlText w:val=""/>
      <w:lvlJc w:val="left"/>
      <w:pPr>
        <w:ind w:left="5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76" w15:restartNumberingAfterBreak="0">
    <w:nsid w:val="5BF17A98"/>
    <w:multiLevelType w:val="multilevel"/>
    <w:tmpl w:val="5BF17A9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7" w15:restartNumberingAfterBreak="0">
    <w:nsid w:val="5C33487F"/>
    <w:multiLevelType w:val="hybridMultilevel"/>
    <w:tmpl w:val="4D2C15C8"/>
    <w:lvl w:ilvl="0" w:tplc="13C27CDA">
      <w:start w:val="10"/>
      <w:numFmt w:val="decimal"/>
      <w:lvlText w:val="Obsevation %1:"/>
      <w:lvlJc w:val="left"/>
      <w:pPr>
        <w:ind w:left="360" w:hanging="360"/>
      </w:pPr>
      <w:rPr>
        <w:rFonts w:hint="default"/>
        <w:b w:val="0"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D67756F"/>
    <w:multiLevelType w:val="hybridMultilevel"/>
    <w:tmpl w:val="CA0EF1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E42456F"/>
    <w:multiLevelType w:val="hybridMultilevel"/>
    <w:tmpl w:val="0B761E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5F545A50"/>
    <w:multiLevelType w:val="multilevel"/>
    <w:tmpl w:val="D75A324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502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1" w15:restartNumberingAfterBreak="0">
    <w:nsid w:val="5F806A0D"/>
    <w:multiLevelType w:val="hybridMultilevel"/>
    <w:tmpl w:val="2B360C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6196740C"/>
    <w:multiLevelType w:val="hybridMultilevel"/>
    <w:tmpl w:val="D8361938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4" w15:restartNumberingAfterBreak="0">
    <w:nsid w:val="63742809"/>
    <w:multiLevelType w:val="hybridMultilevel"/>
    <w:tmpl w:val="410A9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4CF2B43"/>
    <w:multiLevelType w:val="hybridMultilevel"/>
    <w:tmpl w:val="4A58806C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6" w15:restartNumberingAfterBreak="0">
    <w:nsid w:val="67A60DEE"/>
    <w:multiLevelType w:val="hybridMultilevel"/>
    <w:tmpl w:val="38349A0A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7" w15:restartNumberingAfterBreak="0">
    <w:nsid w:val="68584A74"/>
    <w:multiLevelType w:val="hybridMultilevel"/>
    <w:tmpl w:val="17846CDC"/>
    <w:lvl w:ilvl="0" w:tplc="01406094">
      <w:numFmt w:val="bullet"/>
      <w:lvlText w:val="-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8" w15:restartNumberingAfterBreak="0">
    <w:nsid w:val="6948320E"/>
    <w:multiLevelType w:val="hybridMultilevel"/>
    <w:tmpl w:val="17C06E00"/>
    <w:lvl w:ilvl="0" w:tplc="C6DA1A48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9" w15:restartNumberingAfterBreak="0">
    <w:nsid w:val="69AB02A1"/>
    <w:multiLevelType w:val="hybridMultilevel"/>
    <w:tmpl w:val="2422B4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A755410"/>
    <w:multiLevelType w:val="multilevel"/>
    <w:tmpl w:val="6A7554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ACA1AA6"/>
    <w:multiLevelType w:val="multilevel"/>
    <w:tmpl w:val="6ACA1AA6"/>
    <w:lvl w:ilvl="0">
      <w:start w:val="1"/>
      <w:numFmt w:val="bullet"/>
      <w:pStyle w:val="0Maintex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90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4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78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22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66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10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540" w:hanging="440"/>
      </w:pPr>
      <w:rPr>
        <w:rFonts w:ascii="Wingdings" w:hAnsi="Wingdings" w:hint="default"/>
      </w:rPr>
    </w:lvl>
  </w:abstractNum>
  <w:abstractNum w:abstractNumId="92" w15:restartNumberingAfterBreak="0">
    <w:nsid w:val="6BFA23B5"/>
    <w:multiLevelType w:val="hybridMultilevel"/>
    <w:tmpl w:val="2F08B0CA"/>
    <w:lvl w:ilvl="0" w:tplc="AAD2A6A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3" w15:restartNumberingAfterBreak="0">
    <w:nsid w:val="6C08425B"/>
    <w:multiLevelType w:val="hybridMultilevel"/>
    <w:tmpl w:val="64B84854"/>
    <w:lvl w:ilvl="0" w:tplc="2FBEDB7E">
      <w:start w:val="9"/>
      <w:numFmt w:val="decimal"/>
      <w:lvlText w:val="Obsevation %1:"/>
      <w:lvlJc w:val="left"/>
      <w:pPr>
        <w:ind w:left="360" w:hanging="360"/>
      </w:pPr>
      <w:rPr>
        <w:rFonts w:hint="default"/>
        <w:b w:val="0"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C886C92"/>
    <w:multiLevelType w:val="hybridMultilevel"/>
    <w:tmpl w:val="BE44A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C887965"/>
    <w:multiLevelType w:val="hybridMultilevel"/>
    <w:tmpl w:val="BE08EC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D0F203A"/>
    <w:multiLevelType w:val="multilevel"/>
    <w:tmpl w:val="6D0F203A"/>
    <w:lvl w:ilvl="0">
      <w:start w:val="1"/>
      <w:numFmt w:val="bullet"/>
      <w:lvlText w:val=""/>
      <w:lvlJc w:val="left"/>
      <w:pPr>
        <w:ind w:left="291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11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3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55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97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39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1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3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51" w:hanging="420"/>
      </w:pPr>
      <w:rPr>
        <w:rFonts w:ascii="Wingdings" w:hAnsi="Wingdings" w:hint="default"/>
      </w:rPr>
    </w:lvl>
  </w:abstractNum>
  <w:abstractNum w:abstractNumId="97" w15:restartNumberingAfterBreak="0">
    <w:nsid w:val="6DE77798"/>
    <w:multiLevelType w:val="hybridMultilevel"/>
    <w:tmpl w:val="9FBA1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DEF479E"/>
    <w:multiLevelType w:val="multilevel"/>
    <w:tmpl w:val="6DEF479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9" w15:restartNumberingAfterBreak="0">
    <w:nsid w:val="6E6319E2"/>
    <w:multiLevelType w:val="hybridMultilevel"/>
    <w:tmpl w:val="B0CC0A48"/>
    <w:lvl w:ilvl="0" w:tplc="AAD2A6A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2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0" w15:restartNumberingAfterBreak="0">
    <w:nsid w:val="6EDF2185"/>
    <w:multiLevelType w:val="hybridMultilevel"/>
    <w:tmpl w:val="5D644694"/>
    <w:lvl w:ilvl="0" w:tplc="1E54D2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1DEE60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5CC4B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8CD3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2305CE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0822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76ABB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AFCEA7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C06F2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1" w15:restartNumberingAfterBreak="0">
    <w:nsid w:val="6FE458FF"/>
    <w:multiLevelType w:val="hybridMultilevel"/>
    <w:tmpl w:val="D3E6A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FF43EB3"/>
    <w:multiLevelType w:val="hybridMultilevel"/>
    <w:tmpl w:val="E9C81F3C"/>
    <w:lvl w:ilvl="0" w:tplc="08090001">
      <w:start w:val="1"/>
      <w:numFmt w:val="bullet"/>
      <w:lvlText w:val=""/>
      <w:lvlJc w:val="left"/>
      <w:pPr>
        <w:ind w:left="680" w:hanging="48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160" w:hanging="48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03" w15:restartNumberingAfterBreak="0">
    <w:nsid w:val="6FFE45FD"/>
    <w:multiLevelType w:val="singleLevel"/>
    <w:tmpl w:val="6FFE45F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04" w15:restartNumberingAfterBreak="0">
    <w:nsid w:val="708145F8"/>
    <w:multiLevelType w:val="hybridMultilevel"/>
    <w:tmpl w:val="7AA0AA46"/>
    <w:lvl w:ilvl="0" w:tplc="B5F02E80">
      <w:start w:val="7"/>
      <w:numFmt w:val="decimal"/>
      <w:lvlText w:val="Proposal %1:"/>
      <w:lvlJc w:val="left"/>
      <w:pPr>
        <w:ind w:left="36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727245C9"/>
    <w:multiLevelType w:val="hybridMultilevel"/>
    <w:tmpl w:val="D8C2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3D61EEA"/>
    <w:multiLevelType w:val="hybridMultilevel"/>
    <w:tmpl w:val="503452E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4485068"/>
    <w:multiLevelType w:val="hybridMultilevel"/>
    <w:tmpl w:val="6BF29C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8" w15:restartNumberingAfterBreak="0">
    <w:nsid w:val="747C053B"/>
    <w:multiLevelType w:val="hybridMultilevel"/>
    <w:tmpl w:val="D63EA8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" w15:restartNumberingAfterBreak="0">
    <w:nsid w:val="75A464EF"/>
    <w:multiLevelType w:val="hybridMultilevel"/>
    <w:tmpl w:val="B7B2DA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616695C"/>
    <w:multiLevelType w:val="multilevel"/>
    <w:tmpl w:val="7616695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780331D"/>
    <w:multiLevelType w:val="hybridMultilevel"/>
    <w:tmpl w:val="F8E657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79024E8"/>
    <w:multiLevelType w:val="hybridMultilevel"/>
    <w:tmpl w:val="0270EADA"/>
    <w:lvl w:ilvl="0" w:tplc="512A2EAC">
      <w:start w:val="12"/>
      <w:numFmt w:val="decimal"/>
      <w:lvlText w:val="Proposal %1:"/>
      <w:lvlJc w:val="left"/>
      <w:pPr>
        <w:ind w:left="36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78187326"/>
    <w:multiLevelType w:val="multilevel"/>
    <w:tmpl w:val="78187326"/>
    <w:lvl w:ilvl="0">
      <w:numFmt w:val="bullet"/>
      <w:lvlText w:val="-"/>
      <w:lvlJc w:val="left"/>
      <w:pPr>
        <w:ind w:left="98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14" w15:restartNumberingAfterBreak="0">
    <w:nsid w:val="79034A9B"/>
    <w:multiLevelType w:val="hybridMultilevel"/>
    <w:tmpl w:val="AC221BBA"/>
    <w:lvl w:ilvl="0" w:tplc="1CC0408E">
      <w:start w:val="20"/>
      <w:numFmt w:val="decimal"/>
      <w:lvlText w:val="Proposal %1:"/>
      <w:lvlJc w:val="left"/>
      <w:pPr>
        <w:ind w:left="36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9AC17B6"/>
    <w:multiLevelType w:val="hybridMultilevel"/>
    <w:tmpl w:val="01E058B8"/>
    <w:lvl w:ilvl="0" w:tplc="AAD2A6A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6" w15:restartNumberingAfterBreak="0">
    <w:nsid w:val="7A6F4E59"/>
    <w:multiLevelType w:val="hybridMultilevel"/>
    <w:tmpl w:val="F3D49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B68125B"/>
    <w:multiLevelType w:val="hybridMultilevel"/>
    <w:tmpl w:val="D446F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7BA54C18"/>
    <w:multiLevelType w:val="hybridMultilevel"/>
    <w:tmpl w:val="44524F04"/>
    <w:lvl w:ilvl="0" w:tplc="BABC764C">
      <w:start w:val="11"/>
      <w:numFmt w:val="decimal"/>
      <w:lvlText w:val="Obsevation %1:"/>
      <w:lvlJc w:val="left"/>
      <w:pPr>
        <w:ind w:left="360" w:hanging="360"/>
      </w:pPr>
      <w:rPr>
        <w:rFonts w:hint="default"/>
        <w:b w:val="0"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C08165B"/>
    <w:multiLevelType w:val="multilevel"/>
    <w:tmpl w:val="7C08165B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0" w15:restartNumberingAfterBreak="0">
    <w:nsid w:val="7C7F6F36"/>
    <w:multiLevelType w:val="multilevel"/>
    <w:tmpl w:val="7C7F6F3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502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1" w15:restartNumberingAfterBreak="0">
    <w:nsid w:val="7C91284C"/>
    <w:multiLevelType w:val="hybridMultilevel"/>
    <w:tmpl w:val="F610689A"/>
    <w:lvl w:ilvl="0" w:tplc="77D4942E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2" w15:restartNumberingAfterBreak="0">
    <w:nsid w:val="7EA0FFD3"/>
    <w:multiLevelType w:val="singleLevel"/>
    <w:tmpl w:val="7EA0FFD3"/>
    <w:lvl w:ilvl="0">
      <w:start w:val="1"/>
      <w:numFmt w:val="decimal"/>
      <w:pStyle w:val="Figure"/>
      <w:suff w:val="space"/>
      <w:lvlText w:val="Figure %1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宋体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4"/>
        <w:u w:val="none"/>
        <w:vertAlign w:val="baseline"/>
      </w:rPr>
    </w:lvl>
  </w:abstractNum>
  <w:abstractNum w:abstractNumId="123" w15:restartNumberingAfterBreak="0">
    <w:nsid w:val="7FEA0D64"/>
    <w:multiLevelType w:val="multilevel"/>
    <w:tmpl w:val="7FEA0D6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2"/>
  </w:num>
  <w:num w:numId="5">
    <w:abstractNumId w:val="9"/>
  </w:num>
  <w:num w:numId="6">
    <w:abstractNumId w:val="5"/>
  </w:num>
  <w:num w:numId="7">
    <w:abstractNumId w:val="10"/>
  </w:num>
  <w:num w:numId="8">
    <w:abstractNumId w:val="7"/>
  </w:num>
  <w:num w:numId="9">
    <w:abstractNumId w:val="4"/>
  </w:num>
  <w:num w:numId="10">
    <w:abstractNumId w:val="3"/>
  </w:num>
  <w:num w:numId="11">
    <w:abstractNumId w:val="61"/>
  </w:num>
  <w:num w:numId="12">
    <w:abstractNumId w:val="91"/>
  </w:num>
  <w:num w:numId="13">
    <w:abstractNumId w:val="1"/>
  </w:num>
  <w:num w:numId="14">
    <w:abstractNumId w:val="122"/>
  </w:num>
  <w:num w:numId="15">
    <w:abstractNumId w:val="69"/>
  </w:num>
  <w:num w:numId="16">
    <w:abstractNumId w:val="34"/>
  </w:num>
  <w:num w:numId="17">
    <w:abstractNumId w:val="120"/>
  </w:num>
  <w:num w:numId="18">
    <w:abstractNumId w:val="66"/>
  </w:num>
  <w:num w:numId="19">
    <w:abstractNumId w:val="110"/>
  </w:num>
  <w:num w:numId="20">
    <w:abstractNumId w:val="123"/>
  </w:num>
  <w:num w:numId="21">
    <w:abstractNumId w:val="65"/>
  </w:num>
  <w:num w:numId="22">
    <w:abstractNumId w:val="71"/>
  </w:num>
  <w:num w:numId="23">
    <w:abstractNumId w:val="13"/>
  </w:num>
  <w:num w:numId="24">
    <w:abstractNumId w:val="76"/>
  </w:num>
  <w:num w:numId="25">
    <w:abstractNumId w:val="113"/>
  </w:num>
  <w:num w:numId="26">
    <w:abstractNumId w:val="98"/>
  </w:num>
  <w:num w:numId="27">
    <w:abstractNumId w:val="119"/>
  </w:num>
  <w:num w:numId="28">
    <w:abstractNumId w:val="96"/>
  </w:num>
  <w:num w:numId="29">
    <w:abstractNumId w:val="45"/>
  </w:num>
  <w:num w:numId="30">
    <w:abstractNumId w:val="27"/>
  </w:num>
  <w:num w:numId="31">
    <w:abstractNumId w:val="90"/>
  </w:num>
  <w:num w:numId="32">
    <w:abstractNumId w:val="57"/>
  </w:num>
  <w:num w:numId="33">
    <w:abstractNumId w:val="16"/>
  </w:num>
  <w:num w:numId="34">
    <w:abstractNumId w:val="68"/>
  </w:num>
  <w:num w:numId="35">
    <w:abstractNumId w:val="25"/>
  </w:num>
  <w:num w:numId="36">
    <w:abstractNumId w:val="86"/>
  </w:num>
  <w:num w:numId="37">
    <w:abstractNumId w:val="80"/>
  </w:num>
  <w:num w:numId="38">
    <w:abstractNumId w:val="42"/>
  </w:num>
  <w:num w:numId="39">
    <w:abstractNumId w:val="38"/>
  </w:num>
  <w:num w:numId="40">
    <w:abstractNumId w:val="81"/>
  </w:num>
  <w:num w:numId="41">
    <w:abstractNumId w:val="78"/>
  </w:num>
  <w:num w:numId="42">
    <w:abstractNumId w:val="58"/>
  </w:num>
  <w:num w:numId="43">
    <w:abstractNumId w:val="95"/>
  </w:num>
  <w:num w:numId="44">
    <w:abstractNumId w:val="111"/>
  </w:num>
  <w:num w:numId="45">
    <w:abstractNumId w:val="94"/>
  </w:num>
  <w:num w:numId="46">
    <w:abstractNumId w:val="89"/>
  </w:num>
  <w:num w:numId="47">
    <w:abstractNumId w:val="35"/>
  </w:num>
  <w:num w:numId="48">
    <w:abstractNumId w:val="100"/>
  </w:num>
  <w:num w:numId="49">
    <w:abstractNumId w:val="70"/>
  </w:num>
  <w:num w:numId="50">
    <w:abstractNumId w:val="54"/>
  </w:num>
  <w:num w:numId="51">
    <w:abstractNumId w:val="109"/>
  </w:num>
  <w:num w:numId="52">
    <w:abstractNumId w:val="48"/>
  </w:num>
  <w:num w:numId="53">
    <w:abstractNumId w:val="44"/>
  </w:num>
  <w:num w:numId="54">
    <w:abstractNumId w:val="52"/>
  </w:num>
  <w:num w:numId="55">
    <w:abstractNumId w:val="87"/>
  </w:num>
  <w:num w:numId="56">
    <w:abstractNumId w:val="59"/>
  </w:num>
  <w:num w:numId="57">
    <w:abstractNumId w:val="21"/>
  </w:num>
  <w:num w:numId="58">
    <w:abstractNumId w:val="67"/>
  </w:num>
  <w:num w:numId="59">
    <w:abstractNumId w:val="104"/>
  </w:num>
  <w:num w:numId="60">
    <w:abstractNumId w:val="36"/>
  </w:num>
  <w:num w:numId="61">
    <w:abstractNumId w:val="20"/>
  </w:num>
  <w:num w:numId="62">
    <w:abstractNumId w:val="112"/>
  </w:num>
  <w:num w:numId="63">
    <w:abstractNumId w:val="30"/>
  </w:num>
  <w:num w:numId="64">
    <w:abstractNumId w:val="93"/>
  </w:num>
  <w:num w:numId="65">
    <w:abstractNumId w:val="14"/>
  </w:num>
  <w:num w:numId="66">
    <w:abstractNumId w:val="77"/>
  </w:num>
  <w:num w:numId="67">
    <w:abstractNumId w:val="41"/>
  </w:num>
  <w:num w:numId="68">
    <w:abstractNumId w:val="118"/>
  </w:num>
  <w:num w:numId="69">
    <w:abstractNumId w:val="114"/>
  </w:num>
  <w:num w:numId="70">
    <w:abstractNumId w:val="15"/>
  </w:num>
  <w:num w:numId="71">
    <w:abstractNumId w:val="82"/>
  </w:num>
  <w:num w:numId="72">
    <w:abstractNumId w:val="53"/>
  </w:num>
  <w:num w:numId="73">
    <w:abstractNumId w:val="56"/>
  </w:num>
  <w:num w:numId="74">
    <w:abstractNumId w:val="46"/>
  </w:num>
  <w:num w:numId="75">
    <w:abstractNumId w:val="84"/>
  </w:num>
  <w:num w:numId="76">
    <w:abstractNumId w:val="26"/>
  </w:num>
  <w:num w:numId="77">
    <w:abstractNumId w:val="97"/>
  </w:num>
  <w:num w:numId="78">
    <w:abstractNumId w:val="24"/>
  </w:num>
  <w:num w:numId="79">
    <w:abstractNumId w:val="1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2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2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31"/>
  </w:num>
  <w:num w:numId="83">
    <w:abstractNumId w:val="62"/>
  </w:num>
  <w:num w:numId="84">
    <w:abstractNumId w:val="121"/>
  </w:num>
  <w:num w:numId="85">
    <w:abstractNumId w:val="40"/>
  </w:num>
  <w:num w:numId="86">
    <w:abstractNumId w:val="2"/>
  </w:num>
  <w:num w:numId="87">
    <w:abstractNumId w:val="103"/>
  </w:num>
  <w:num w:numId="88">
    <w:abstractNumId w:val="85"/>
  </w:num>
  <w:num w:numId="89">
    <w:abstractNumId w:val="51"/>
  </w:num>
  <w:num w:numId="90">
    <w:abstractNumId w:val="88"/>
  </w:num>
  <w:num w:numId="91">
    <w:abstractNumId w:val="28"/>
  </w:num>
  <w:num w:numId="92">
    <w:abstractNumId w:val="92"/>
  </w:num>
  <w:num w:numId="93">
    <w:abstractNumId w:val="39"/>
  </w:num>
  <w:num w:numId="94">
    <w:abstractNumId w:val="115"/>
  </w:num>
  <w:num w:numId="95">
    <w:abstractNumId w:val="49"/>
  </w:num>
  <w:num w:numId="96">
    <w:abstractNumId w:val="99"/>
  </w:num>
  <w:num w:numId="97">
    <w:abstractNumId w:val="75"/>
  </w:num>
  <w:num w:numId="98">
    <w:abstractNumId w:val="83"/>
  </w:num>
  <w:num w:numId="99">
    <w:abstractNumId w:val="50"/>
  </w:num>
  <w:num w:numId="100">
    <w:abstractNumId w:val="74"/>
  </w:num>
  <w:num w:numId="101">
    <w:abstractNumId w:val="0"/>
  </w:num>
  <w:num w:numId="102">
    <w:abstractNumId w:val="60"/>
    <w:lvlOverride w:ilvl="0">
      <w:startOverride w:val="1"/>
    </w:lvlOverride>
  </w:num>
  <w:num w:numId="103">
    <w:abstractNumId w:val="64"/>
  </w:num>
  <w:num w:numId="104">
    <w:abstractNumId w:val="108"/>
  </w:num>
  <w:num w:numId="105">
    <w:abstractNumId w:val="17"/>
  </w:num>
  <w:num w:numId="106">
    <w:abstractNumId w:val="22"/>
  </w:num>
  <w:num w:numId="107">
    <w:abstractNumId w:val="107"/>
  </w:num>
  <w:num w:numId="108">
    <w:abstractNumId w:val="63"/>
  </w:num>
  <w:num w:numId="109">
    <w:abstractNumId w:val="102"/>
  </w:num>
  <w:num w:numId="110">
    <w:abstractNumId w:val="101"/>
  </w:num>
  <w:num w:numId="111">
    <w:abstractNumId w:val="106"/>
  </w:num>
  <w:num w:numId="112">
    <w:abstractNumId w:val="23"/>
  </w:num>
  <w:num w:numId="113">
    <w:abstractNumId w:val="55"/>
  </w:num>
  <w:num w:numId="114">
    <w:abstractNumId w:val="117"/>
  </w:num>
  <w:num w:numId="115">
    <w:abstractNumId w:val="105"/>
  </w:num>
  <w:num w:numId="116">
    <w:abstractNumId w:val="116"/>
  </w:num>
  <w:num w:numId="117">
    <w:abstractNumId w:val="18"/>
  </w:num>
  <w:num w:numId="118">
    <w:abstractNumId w:val="47"/>
  </w:num>
  <w:num w:numId="119">
    <w:abstractNumId w:val="29"/>
  </w:num>
  <w:num w:numId="120">
    <w:abstractNumId w:val="37"/>
  </w:num>
  <w:num w:numId="121">
    <w:abstractNumId w:val="72"/>
  </w:num>
  <w:num w:numId="122">
    <w:abstractNumId w:val="32"/>
  </w:num>
  <w:num w:numId="123">
    <w:abstractNumId w:val="79"/>
  </w:num>
  <w:num w:numId="124">
    <w:abstractNumId w:val="19"/>
  </w:num>
  <w:num w:numId="125">
    <w:abstractNumId w:val="33"/>
  </w:num>
  <w:num w:numId="126">
    <w:abstractNumId w:val="61"/>
  </w:num>
  <w:num w:numId="127">
    <w:abstractNumId w:val="61"/>
  </w:num>
  <w:num w:numId="128">
    <w:abstractNumId w:val="73"/>
  </w:num>
  <w:num w:numId="129">
    <w:abstractNumId w:val="43"/>
  </w:num>
  <w:numIdMacAtCleanup w:val="1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WNiNjg5YWZhZDBhNDA1MWMwZDA5OWNjNmE2YmZiM2QifQ=="/>
  </w:docVars>
  <w:rsids>
    <w:rsidRoot w:val="004E213A"/>
    <w:rsid w:val="B9FB0038"/>
    <w:rsid w:val="BDDFBB75"/>
    <w:rsid w:val="BEF6A1EE"/>
    <w:rsid w:val="BF99F57E"/>
    <w:rsid w:val="BFF750C2"/>
    <w:rsid w:val="BFFD4E68"/>
    <w:rsid w:val="D3BB1EC0"/>
    <w:rsid w:val="D8973A78"/>
    <w:rsid w:val="DBDF264B"/>
    <w:rsid w:val="DF728494"/>
    <w:rsid w:val="DFD5033E"/>
    <w:rsid w:val="DFDB70FE"/>
    <w:rsid w:val="DFEFA38B"/>
    <w:rsid w:val="EDDF4FA0"/>
    <w:rsid w:val="F29FD009"/>
    <w:rsid w:val="F37E69A3"/>
    <w:rsid w:val="F63EFC78"/>
    <w:rsid w:val="F7FF86FB"/>
    <w:rsid w:val="F96FB400"/>
    <w:rsid w:val="F9FB40B2"/>
    <w:rsid w:val="FCDD7B99"/>
    <w:rsid w:val="FEEFC2C7"/>
    <w:rsid w:val="FF7E7420"/>
    <w:rsid w:val="FFFD0787"/>
    <w:rsid w:val="000008C5"/>
    <w:rsid w:val="00000F0D"/>
    <w:rsid w:val="00001808"/>
    <w:rsid w:val="00002984"/>
    <w:rsid w:val="000033BA"/>
    <w:rsid w:val="00003C9A"/>
    <w:rsid w:val="000052D5"/>
    <w:rsid w:val="000067F6"/>
    <w:rsid w:val="00006C9A"/>
    <w:rsid w:val="00006E3E"/>
    <w:rsid w:val="00007B72"/>
    <w:rsid w:val="00010592"/>
    <w:rsid w:val="00010817"/>
    <w:rsid w:val="00010E86"/>
    <w:rsid w:val="0001175E"/>
    <w:rsid w:val="00011F10"/>
    <w:rsid w:val="000139EC"/>
    <w:rsid w:val="00013A8A"/>
    <w:rsid w:val="00014629"/>
    <w:rsid w:val="00014B2B"/>
    <w:rsid w:val="00014C44"/>
    <w:rsid w:val="00014E3F"/>
    <w:rsid w:val="00016DED"/>
    <w:rsid w:val="00017F6E"/>
    <w:rsid w:val="00020622"/>
    <w:rsid w:val="00020ACF"/>
    <w:rsid w:val="000210A5"/>
    <w:rsid w:val="00021653"/>
    <w:rsid w:val="000219E3"/>
    <w:rsid w:val="00022441"/>
    <w:rsid w:val="000234B5"/>
    <w:rsid w:val="0002392D"/>
    <w:rsid w:val="00024615"/>
    <w:rsid w:val="00024C7E"/>
    <w:rsid w:val="00025F53"/>
    <w:rsid w:val="000271AC"/>
    <w:rsid w:val="00027B50"/>
    <w:rsid w:val="00027D29"/>
    <w:rsid w:val="000307A8"/>
    <w:rsid w:val="00031068"/>
    <w:rsid w:val="000317A3"/>
    <w:rsid w:val="00031C23"/>
    <w:rsid w:val="0003244E"/>
    <w:rsid w:val="00032708"/>
    <w:rsid w:val="00032B27"/>
    <w:rsid w:val="00033397"/>
    <w:rsid w:val="00033B67"/>
    <w:rsid w:val="00033B8E"/>
    <w:rsid w:val="00033BA7"/>
    <w:rsid w:val="00033C2A"/>
    <w:rsid w:val="00034CC1"/>
    <w:rsid w:val="000363D0"/>
    <w:rsid w:val="00037A4C"/>
    <w:rsid w:val="00037D02"/>
    <w:rsid w:val="00040095"/>
    <w:rsid w:val="000400C4"/>
    <w:rsid w:val="00041156"/>
    <w:rsid w:val="00041B1F"/>
    <w:rsid w:val="00041B63"/>
    <w:rsid w:val="000424C3"/>
    <w:rsid w:val="000427AE"/>
    <w:rsid w:val="00043EB0"/>
    <w:rsid w:val="00044E9B"/>
    <w:rsid w:val="00045BB5"/>
    <w:rsid w:val="00050125"/>
    <w:rsid w:val="00050C0C"/>
    <w:rsid w:val="00051151"/>
    <w:rsid w:val="00051783"/>
    <w:rsid w:val="00051834"/>
    <w:rsid w:val="00051D59"/>
    <w:rsid w:val="00052CAF"/>
    <w:rsid w:val="00052E38"/>
    <w:rsid w:val="0005474B"/>
    <w:rsid w:val="00054A22"/>
    <w:rsid w:val="000553BB"/>
    <w:rsid w:val="00055861"/>
    <w:rsid w:val="00055917"/>
    <w:rsid w:val="00055DEC"/>
    <w:rsid w:val="00055EDC"/>
    <w:rsid w:val="00056F06"/>
    <w:rsid w:val="00057A8F"/>
    <w:rsid w:val="00062023"/>
    <w:rsid w:val="0006217B"/>
    <w:rsid w:val="000622CD"/>
    <w:rsid w:val="000622F2"/>
    <w:rsid w:val="0006506B"/>
    <w:rsid w:val="000651BD"/>
    <w:rsid w:val="000652E8"/>
    <w:rsid w:val="000655A6"/>
    <w:rsid w:val="00065D6B"/>
    <w:rsid w:val="000673BA"/>
    <w:rsid w:val="0007145C"/>
    <w:rsid w:val="00073ED9"/>
    <w:rsid w:val="0007446A"/>
    <w:rsid w:val="00074784"/>
    <w:rsid w:val="00074D47"/>
    <w:rsid w:val="00074FDF"/>
    <w:rsid w:val="00075571"/>
    <w:rsid w:val="00075E74"/>
    <w:rsid w:val="0007681D"/>
    <w:rsid w:val="0007760D"/>
    <w:rsid w:val="00080512"/>
    <w:rsid w:val="00080E13"/>
    <w:rsid w:val="00083A3A"/>
    <w:rsid w:val="00083EA0"/>
    <w:rsid w:val="0008401A"/>
    <w:rsid w:val="00084021"/>
    <w:rsid w:val="00085BE9"/>
    <w:rsid w:val="0008643D"/>
    <w:rsid w:val="000874DE"/>
    <w:rsid w:val="00087768"/>
    <w:rsid w:val="00087F6F"/>
    <w:rsid w:val="00092F8D"/>
    <w:rsid w:val="000938C5"/>
    <w:rsid w:val="00094418"/>
    <w:rsid w:val="00094958"/>
    <w:rsid w:val="00094C09"/>
    <w:rsid w:val="00095B19"/>
    <w:rsid w:val="000963B9"/>
    <w:rsid w:val="000973D9"/>
    <w:rsid w:val="000A0994"/>
    <w:rsid w:val="000A0D2F"/>
    <w:rsid w:val="000A24B6"/>
    <w:rsid w:val="000A2578"/>
    <w:rsid w:val="000A2651"/>
    <w:rsid w:val="000A3236"/>
    <w:rsid w:val="000A3535"/>
    <w:rsid w:val="000A3990"/>
    <w:rsid w:val="000A4032"/>
    <w:rsid w:val="000A4294"/>
    <w:rsid w:val="000A4B9A"/>
    <w:rsid w:val="000A5049"/>
    <w:rsid w:val="000A5329"/>
    <w:rsid w:val="000A65EA"/>
    <w:rsid w:val="000B063F"/>
    <w:rsid w:val="000B0AC4"/>
    <w:rsid w:val="000B41F7"/>
    <w:rsid w:val="000B4742"/>
    <w:rsid w:val="000B4A10"/>
    <w:rsid w:val="000B5766"/>
    <w:rsid w:val="000B60B8"/>
    <w:rsid w:val="000B62A0"/>
    <w:rsid w:val="000B71F7"/>
    <w:rsid w:val="000C0465"/>
    <w:rsid w:val="000C1103"/>
    <w:rsid w:val="000C19C6"/>
    <w:rsid w:val="000C1C22"/>
    <w:rsid w:val="000C264A"/>
    <w:rsid w:val="000C3339"/>
    <w:rsid w:val="000C3AE6"/>
    <w:rsid w:val="000C47C3"/>
    <w:rsid w:val="000C4AA9"/>
    <w:rsid w:val="000C540A"/>
    <w:rsid w:val="000C5700"/>
    <w:rsid w:val="000C5942"/>
    <w:rsid w:val="000C7436"/>
    <w:rsid w:val="000C7BD7"/>
    <w:rsid w:val="000C7C89"/>
    <w:rsid w:val="000D0277"/>
    <w:rsid w:val="000D175E"/>
    <w:rsid w:val="000D29F3"/>
    <w:rsid w:val="000D58AB"/>
    <w:rsid w:val="000D5E29"/>
    <w:rsid w:val="000D6732"/>
    <w:rsid w:val="000D7835"/>
    <w:rsid w:val="000E074F"/>
    <w:rsid w:val="000E1518"/>
    <w:rsid w:val="000E19B5"/>
    <w:rsid w:val="000E3D06"/>
    <w:rsid w:val="000E5DE4"/>
    <w:rsid w:val="000E6782"/>
    <w:rsid w:val="000E6AF6"/>
    <w:rsid w:val="000F08A1"/>
    <w:rsid w:val="000F12A7"/>
    <w:rsid w:val="000F1E5E"/>
    <w:rsid w:val="000F2888"/>
    <w:rsid w:val="000F2E32"/>
    <w:rsid w:val="000F36E8"/>
    <w:rsid w:val="000F4A75"/>
    <w:rsid w:val="000F4CFD"/>
    <w:rsid w:val="000F523F"/>
    <w:rsid w:val="000F6211"/>
    <w:rsid w:val="000F7139"/>
    <w:rsid w:val="000F74D6"/>
    <w:rsid w:val="000F7E26"/>
    <w:rsid w:val="0010066B"/>
    <w:rsid w:val="00100DF3"/>
    <w:rsid w:val="00101122"/>
    <w:rsid w:val="001015FC"/>
    <w:rsid w:val="001033FE"/>
    <w:rsid w:val="00103D25"/>
    <w:rsid w:val="00105579"/>
    <w:rsid w:val="00106089"/>
    <w:rsid w:val="00110BB6"/>
    <w:rsid w:val="00110BBE"/>
    <w:rsid w:val="001165A0"/>
    <w:rsid w:val="001170BB"/>
    <w:rsid w:val="00117ACE"/>
    <w:rsid w:val="001207C1"/>
    <w:rsid w:val="0012097E"/>
    <w:rsid w:val="00120CE5"/>
    <w:rsid w:val="0012179F"/>
    <w:rsid w:val="00122DC2"/>
    <w:rsid w:val="00124157"/>
    <w:rsid w:val="001249A9"/>
    <w:rsid w:val="00125003"/>
    <w:rsid w:val="001251ED"/>
    <w:rsid w:val="00126649"/>
    <w:rsid w:val="00126E26"/>
    <w:rsid w:val="00127EEF"/>
    <w:rsid w:val="0013018B"/>
    <w:rsid w:val="00130701"/>
    <w:rsid w:val="00130CFF"/>
    <w:rsid w:val="00131742"/>
    <w:rsid w:val="00131B6F"/>
    <w:rsid w:val="001320C8"/>
    <w:rsid w:val="00133525"/>
    <w:rsid w:val="001349C0"/>
    <w:rsid w:val="00134F12"/>
    <w:rsid w:val="00135C2A"/>
    <w:rsid w:val="00135F1F"/>
    <w:rsid w:val="00137BEC"/>
    <w:rsid w:val="00137C0B"/>
    <w:rsid w:val="00141621"/>
    <w:rsid w:val="001416F5"/>
    <w:rsid w:val="00141899"/>
    <w:rsid w:val="00141D0B"/>
    <w:rsid w:val="00141ECB"/>
    <w:rsid w:val="001426A8"/>
    <w:rsid w:val="00142773"/>
    <w:rsid w:val="00142B33"/>
    <w:rsid w:val="00142F91"/>
    <w:rsid w:val="001440F7"/>
    <w:rsid w:val="00144C31"/>
    <w:rsid w:val="00144FE7"/>
    <w:rsid w:val="0014517D"/>
    <w:rsid w:val="001457E5"/>
    <w:rsid w:val="00146268"/>
    <w:rsid w:val="0014656B"/>
    <w:rsid w:val="00146B7B"/>
    <w:rsid w:val="00147870"/>
    <w:rsid w:val="00150D02"/>
    <w:rsid w:val="00151588"/>
    <w:rsid w:val="00152963"/>
    <w:rsid w:val="00152A4A"/>
    <w:rsid w:val="00153417"/>
    <w:rsid w:val="00153517"/>
    <w:rsid w:val="001541C4"/>
    <w:rsid w:val="00154C19"/>
    <w:rsid w:val="00154D5D"/>
    <w:rsid w:val="00156ABF"/>
    <w:rsid w:val="001602F9"/>
    <w:rsid w:val="00160E01"/>
    <w:rsid w:val="001610F6"/>
    <w:rsid w:val="00161CA8"/>
    <w:rsid w:val="001634DD"/>
    <w:rsid w:val="00163AF8"/>
    <w:rsid w:val="001641E9"/>
    <w:rsid w:val="001646FC"/>
    <w:rsid w:val="00164CAE"/>
    <w:rsid w:val="00164D95"/>
    <w:rsid w:val="00166A49"/>
    <w:rsid w:val="00167325"/>
    <w:rsid w:val="001679F6"/>
    <w:rsid w:val="00167CBC"/>
    <w:rsid w:val="001719D2"/>
    <w:rsid w:val="00172B0C"/>
    <w:rsid w:val="00174FE7"/>
    <w:rsid w:val="00175494"/>
    <w:rsid w:val="00176A04"/>
    <w:rsid w:val="0018027D"/>
    <w:rsid w:val="001807BE"/>
    <w:rsid w:val="0018094D"/>
    <w:rsid w:val="00180E24"/>
    <w:rsid w:val="00180FCE"/>
    <w:rsid w:val="00181F47"/>
    <w:rsid w:val="00182191"/>
    <w:rsid w:val="00182769"/>
    <w:rsid w:val="00183462"/>
    <w:rsid w:val="00183667"/>
    <w:rsid w:val="00185BD9"/>
    <w:rsid w:val="0018625D"/>
    <w:rsid w:val="0018765E"/>
    <w:rsid w:val="0018791C"/>
    <w:rsid w:val="001903BB"/>
    <w:rsid w:val="00190C17"/>
    <w:rsid w:val="00191402"/>
    <w:rsid w:val="00191549"/>
    <w:rsid w:val="00192615"/>
    <w:rsid w:val="00192BFA"/>
    <w:rsid w:val="00192D18"/>
    <w:rsid w:val="00193B9C"/>
    <w:rsid w:val="0019443B"/>
    <w:rsid w:val="00194835"/>
    <w:rsid w:val="00195A6A"/>
    <w:rsid w:val="00195CBA"/>
    <w:rsid w:val="00196340"/>
    <w:rsid w:val="001972B3"/>
    <w:rsid w:val="001A14E8"/>
    <w:rsid w:val="001A1A33"/>
    <w:rsid w:val="001A22AC"/>
    <w:rsid w:val="001A2554"/>
    <w:rsid w:val="001A25B1"/>
    <w:rsid w:val="001A311F"/>
    <w:rsid w:val="001A33CD"/>
    <w:rsid w:val="001A3BEB"/>
    <w:rsid w:val="001A488B"/>
    <w:rsid w:val="001A4C42"/>
    <w:rsid w:val="001A59C9"/>
    <w:rsid w:val="001A6B9A"/>
    <w:rsid w:val="001A7420"/>
    <w:rsid w:val="001B0553"/>
    <w:rsid w:val="001B0D11"/>
    <w:rsid w:val="001B0E6A"/>
    <w:rsid w:val="001B0F56"/>
    <w:rsid w:val="001B13F8"/>
    <w:rsid w:val="001B161D"/>
    <w:rsid w:val="001B1BE1"/>
    <w:rsid w:val="001B24B6"/>
    <w:rsid w:val="001B2D5F"/>
    <w:rsid w:val="001B47F0"/>
    <w:rsid w:val="001B50CC"/>
    <w:rsid w:val="001B5C3F"/>
    <w:rsid w:val="001B5E5B"/>
    <w:rsid w:val="001B6637"/>
    <w:rsid w:val="001B78E0"/>
    <w:rsid w:val="001C18EC"/>
    <w:rsid w:val="001C21C3"/>
    <w:rsid w:val="001C31BC"/>
    <w:rsid w:val="001C3469"/>
    <w:rsid w:val="001C3F98"/>
    <w:rsid w:val="001C63DC"/>
    <w:rsid w:val="001C6AB8"/>
    <w:rsid w:val="001C7850"/>
    <w:rsid w:val="001D02C2"/>
    <w:rsid w:val="001D21C9"/>
    <w:rsid w:val="001D2237"/>
    <w:rsid w:val="001D2EFE"/>
    <w:rsid w:val="001D2F6F"/>
    <w:rsid w:val="001D337E"/>
    <w:rsid w:val="001D3F1A"/>
    <w:rsid w:val="001D52ED"/>
    <w:rsid w:val="001D583C"/>
    <w:rsid w:val="001D6807"/>
    <w:rsid w:val="001D6F14"/>
    <w:rsid w:val="001D7ABC"/>
    <w:rsid w:val="001E0015"/>
    <w:rsid w:val="001E2D30"/>
    <w:rsid w:val="001E535F"/>
    <w:rsid w:val="001E5576"/>
    <w:rsid w:val="001E646B"/>
    <w:rsid w:val="001E663E"/>
    <w:rsid w:val="001E6C3A"/>
    <w:rsid w:val="001E6CB3"/>
    <w:rsid w:val="001E747A"/>
    <w:rsid w:val="001E77B4"/>
    <w:rsid w:val="001F0213"/>
    <w:rsid w:val="001F0279"/>
    <w:rsid w:val="001F0498"/>
    <w:rsid w:val="001F0C1D"/>
    <w:rsid w:val="001F1132"/>
    <w:rsid w:val="001F168B"/>
    <w:rsid w:val="001F1AED"/>
    <w:rsid w:val="001F1F49"/>
    <w:rsid w:val="001F217E"/>
    <w:rsid w:val="001F2DF2"/>
    <w:rsid w:val="001F2E1F"/>
    <w:rsid w:val="001F2E8A"/>
    <w:rsid w:val="001F30B4"/>
    <w:rsid w:val="001F30D8"/>
    <w:rsid w:val="001F3B65"/>
    <w:rsid w:val="001F575B"/>
    <w:rsid w:val="001F62A1"/>
    <w:rsid w:val="0020003A"/>
    <w:rsid w:val="00200A7D"/>
    <w:rsid w:val="0020108C"/>
    <w:rsid w:val="0020194D"/>
    <w:rsid w:val="00202728"/>
    <w:rsid w:val="00203109"/>
    <w:rsid w:val="002039CF"/>
    <w:rsid w:val="00203CEF"/>
    <w:rsid w:val="002066C1"/>
    <w:rsid w:val="00207283"/>
    <w:rsid w:val="00210422"/>
    <w:rsid w:val="00211076"/>
    <w:rsid w:val="00212007"/>
    <w:rsid w:val="0021287E"/>
    <w:rsid w:val="00212F1C"/>
    <w:rsid w:val="0021373F"/>
    <w:rsid w:val="0021460C"/>
    <w:rsid w:val="002146FD"/>
    <w:rsid w:val="0021475F"/>
    <w:rsid w:val="0021588C"/>
    <w:rsid w:val="00216355"/>
    <w:rsid w:val="0021676A"/>
    <w:rsid w:val="002174D1"/>
    <w:rsid w:val="00217E00"/>
    <w:rsid w:val="00221E1C"/>
    <w:rsid w:val="00222E8D"/>
    <w:rsid w:val="002237EA"/>
    <w:rsid w:val="00223E86"/>
    <w:rsid w:val="00223FF1"/>
    <w:rsid w:val="002241E0"/>
    <w:rsid w:val="002243C7"/>
    <w:rsid w:val="0022450B"/>
    <w:rsid w:val="002252E4"/>
    <w:rsid w:val="00225740"/>
    <w:rsid w:val="00225B69"/>
    <w:rsid w:val="002264BE"/>
    <w:rsid w:val="0022678C"/>
    <w:rsid w:val="00226DB4"/>
    <w:rsid w:val="00227CA8"/>
    <w:rsid w:val="00230427"/>
    <w:rsid w:val="00230E1F"/>
    <w:rsid w:val="002319B4"/>
    <w:rsid w:val="002347A2"/>
    <w:rsid w:val="00234FF9"/>
    <w:rsid w:val="00235F76"/>
    <w:rsid w:val="00236621"/>
    <w:rsid w:val="00240402"/>
    <w:rsid w:val="00242B95"/>
    <w:rsid w:val="002444C8"/>
    <w:rsid w:val="00244E4A"/>
    <w:rsid w:val="00246125"/>
    <w:rsid w:val="00247084"/>
    <w:rsid w:val="002474D6"/>
    <w:rsid w:val="002501CF"/>
    <w:rsid w:val="0025062E"/>
    <w:rsid w:val="00250D8D"/>
    <w:rsid w:val="00250D96"/>
    <w:rsid w:val="002511E8"/>
    <w:rsid w:val="00251CFE"/>
    <w:rsid w:val="002539C4"/>
    <w:rsid w:val="002543AA"/>
    <w:rsid w:val="002554AD"/>
    <w:rsid w:val="00255C3B"/>
    <w:rsid w:val="00256377"/>
    <w:rsid w:val="00257AD4"/>
    <w:rsid w:val="0026033C"/>
    <w:rsid w:val="0026052A"/>
    <w:rsid w:val="002608DC"/>
    <w:rsid w:val="00261C80"/>
    <w:rsid w:val="0026381E"/>
    <w:rsid w:val="00263C51"/>
    <w:rsid w:val="0026473F"/>
    <w:rsid w:val="00264C26"/>
    <w:rsid w:val="00264E49"/>
    <w:rsid w:val="00265900"/>
    <w:rsid w:val="00265EC3"/>
    <w:rsid w:val="00266624"/>
    <w:rsid w:val="00266C0A"/>
    <w:rsid w:val="00267067"/>
    <w:rsid w:val="002675D6"/>
    <w:rsid w:val="002675F0"/>
    <w:rsid w:val="0027021A"/>
    <w:rsid w:val="00270CDA"/>
    <w:rsid w:val="002719DF"/>
    <w:rsid w:val="00271C25"/>
    <w:rsid w:val="0027201D"/>
    <w:rsid w:val="00272762"/>
    <w:rsid w:val="0027361A"/>
    <w:rsid w:val="0027385D"/>
    <w:rsid w:val="00273D53"/>
    <w:rsid w:val="00274BAD"/>
    <w:rsid w:val="002760EE"/>
    <w:rsid w:val="00276291"/>
    <w:rsid w:val="00276894"/>
    <w:rsid w:val="0027695F"/>
    <w:rsid w:val="00276D05"/>
    <w:rsid w:val="002777A9"/>
    <w:rsid w:val="00277B60"/>
    <w:rsid w:val="00280BDE"/>
    <w:rsid w:val="00280F7A"/>
    <w:rsid w:val="00281F5D"/>
    <w:rsid w:val="00282465"/>
    <w:rsid w:val="00282669"/>
    <w:rsid w:val="002835A4"/>
    <w:rsid w:val="00284870"/>
    <w:rsid w:val="002861E1"/>
    <w:rsid w:val="00286531"/>
    <w:rsid w:val="00290425"/>
    <w:rsid w:val="00290747"/>
    <w:rsid w:val="00291244"/>
    <w:rsid w:val="00291D05"/>
    <w:rsid w:val="00291EB9"/>
    <w:rsid w:val="002937A1"/>
    <w:rsid w:val="002943E4"/>
    <w:rsid w:val="00294FE0"/>
    <w:rsid w:val="0029521D"/>
    <w:rsid w:val="0029576F"/>
    <w:rsid w:val="00295A64"/>
    <w:rsid w:val="002963FD"/>
    <w:rsid w:val="002964D0"/>
    <w:rsid w:val="0029651F"/>
    <w:rsid w:val="002965E5"/>
    <w:rsid w:val="0029730C"/>
    <w:rsid w:val="00297DF9"/>
    <w:rsid w:val="002A07D1"/>
    <w:rsid w:val="002A5556"/>
    <w:rsid w:val="002A5870"/>
    <w:rsid w:val="002A6B86"/>
    <w:rsid w:val="002A72DB"/>
    <w:rsid w:val="002A7B06"/>
    <w:rsid w:val="002B0EE3"/>
    <w:rsid w:val="002B1277"/>
    <w:rsid w:val="002B1BD5"/>
    <w:rsid w:val="002B241E"/>
    <w:rsid w:val="002B246C"/>
    <w:rsid w:val="002B27B2"/>
    <w:rsid w:val="002B2AD6"/>
    <w:rsid w:val="002B33BC"/>
    <w:rsid w:val="002B3E7F"/>
    <w:rsid w:val="002B401C"/>
    <w:rsid w:val="002B4852"/>
    <w:rsid w:val="002B5049"/>
    <w:rsid w:val="002B505D"/>
    <w:rsid w:val="002B5A48"/>
    <w:rsid w:val="002B5BD5"/>
    <w:rsid w:val="002B5E83"/>
    <w:rsid w:val="002B6339"/>
    <w:rsid w:val="002B6765"/>
    <w:rsid w:val="002B680C"/>
    <w:rsid w:val="002B707B"/>
    <w:rsid w:val="002B7345"/>
    <w:rsid w:val="002C02F9"/>
    <w:rsid w:val="002C10F4"/>
    <w:rsid w:val="002C1C7D"/>
    <w:rsid w:val="002C383C"/>
    <w:rsid w:val="002C3DEB"/>
    <w:rsid w:val="002C4E37"/>
    <w:rsid w:val="002C5469"/>
    <w:rsid w:val="002C74DC"/>
    <w:rsid w:val="002D048F"/>
    <w:rsid w:val="002D067C"/>
    <w:rsid w:val="002D1FD4"/>
    <w:rsid w:val="002D23F1"/>
    <w:rsid w:val="002D29A0"/>
    <w:rsid w:val="002D35DD"/>
    <w:rsid w:val="002D3CF9"/>
    <w:rsid w:val="002D40E9"/>
    <w:rsid w:val="002D5111"/>
    <w:rsid w:val="002D6731"/>
    <w:rsid w:val="002D69CA"/>
    <w:rsid w:val="002E00EE"/>
    <w:rsid w:val="002E1C4E"/>
    <w:rsid w:val="002E20DE"/>
    <w:rsid w:val="002E263A"/>
    <w:rsid w:val="002E29D4"/>
    <w:rsid w:val="002E6D80"/>
    <w:rsid w:val="002E7BE4"/>
    <w:rsid w:val="002E7F11"/>
    <w:rsid w:val="002F002F"/>
    <w:rsid w:val="002F114E"/>
    <w:rsid w:val="002F1C9D"/>
    <w:rsid w:val="002F2D30"/>
    <w:rsid w:val="002F3772"/>
    <w:rsid w:val="002F5BF5"/>
    <w:rsid w:val="002F5E85"/>
    <w:rsid w:val="00300C58"/>
    <w:rsid w:val="00300DC2"/>
    <w:rsid w:val="003015B9"/>
    <w:rsid w:val="003016E3"/>
    <w:rsid w:val="00305077"/>
    <w:rsid w:val="003055CD"/>
    <w:rsid w:val="003061A9"/>
    <w:rsid w:val="00307BDE"/>
    <w:rsid w:val="00307E0A"/>
    <w:rsid w:val="00310783"/>
    <w:rsid w:val="00311507"/>
    <w:rsid w:val="003122A7"/>
    <w:rsid w:val="003122C6"/>
    <w:rsid w:val="00312BE5"/>
    <w:rsid w:val="0031360B"/>
    <w:rsid w:val="00314C5F"/>
    <w:rsid w:val="00316348"/>
    <w:rsid w:val="003172DC"/>
    <w:rsid w:val="00320620"/>
    <w:rsid w:val="003209A9"/>
    <w:rsid w:val="00320DE1"/>
    <w:rsid w:val="003214AA"/>
    <w:rsid w:val="00321C6F"/>
    <w:rsid w:val="0032260F"/>
    <w:rsid w:val="003235AA"/>
    <w:rsid w:val="00332328"/>
    <w:rsid w:val="00333630"/>
    <w:rsid w:val="0033365F"/>
    <w:rsid w:val="003340F4"/>
    <w:rsid w:val="003367F5"/>
    <w:rsid w:val="00336BB6"/>
    <w:rsid w:val="00336DDF"/>
    <w:rsid w:val="00340356"/>
    <w:rsid w:val="003411F7"/>
    <w:rsid w:val="00341342"/>
    <w:rsid w:val="00341577"/>
    <w:rsid w:val="003426A4"/>
    <w:rsid w:val="003430D1"/>
    <w:rsid w:val="00344304"/>
    <w:rsid w:val="00344A04"/>
    <w:rsid w:val="00344C3A"/>
    <w:rsid w:val="00344CD3"/>
    <w:rsid w:val="00345526"/>
    <w:rsid w:val="0034740F"/>
    <w:rsid w:val="00347808"/>
    <w:rsid w:val="00347A1F"/>
    <w:rsid w:val="00351420"/>
    <w:rsid w:val="0035209A"/>
    <w:rsid w:val="0035215E"/>
    <w:rsid w:val="00352298"/>
    <w:rsid w:val="00353579"/>
    <w:rsid w:val="00353A84"/>
    <w:rsid w:val="00353F60"/>
    <w:rsid w:val="00354166"/>
    <w:rsid w:val="00354193"/>
    <w:rsid w:val="0035434B"/>
    <w:rsid w:val="003543D2"/>
    <w:rsid w:val="0035462D"/>
    <w:rsid w:val="0035472C"/>
    <w:rsid w:val="00354A69"/>
    <w:rsid w:val="00355C8E"/>
    <w:rsid w:val="00356555"/>
    <w:rsid w:val="00356CBB"/>
    <w:rsid w:val="003571BA"/>
    <w:rsid w:val="00357279"/>
    <w:rsid w:val="00357A27"/>
    <w:rsid w:val="00360146"/>
    <w:rsid w:val="00360234"/>
    <w:rsid w:val="003612E9"/>
    <w:rsid w:val="00363429"/>
    <w:rsid w:val="00363F58"/>
    <w:rsid w:val="00363F5D"/>
    <w:rsid w:val="00364573"/>
    <w:rsid w:val="00364757"/>
    <w:rsid w:val="00364E77"/>
    <w:rsid w:val="00371181"/>
    <w:rsid w:val="003723A7"/>
    <w:rsid w:val="00374E98"/>
    <w:rsid w:val="00375091"/>
    <w:rsid w:val="003765B8"/>
    <w:rsid w:val="00376B93"/>
    <w:rsid w:val="00377873"/>
    <w:rsid w:val="0037789C"/>
    <w:rsid w:val="00377EB2"/>
    <w:rsid w:val="003804C9"/>
    <w:rsid w:val="0038051A"/>
    <w:rsid w:val="00380F6F"/>
    <w:rsid w:val="0038265E"/>
    <w:rsid w:val="0038268F"/>
    <w:rsid w:val="0038286C"/>
    <w:rsid w:val="003829A6"/>
    <w:rsid w:val="003829A8"/>
    <w:rsid w:val="003830D9"/>
    <w:rsid w:val="00383CA5"/>
    <w:rsid w:val="00384478"/>
    <w:rsid w:val="003845ED"/>
    <w:rsid w:val="00384F8E"/>
    <w:rsid w:val="00385F36"/>
    <w:rsid w:val="00385F3B"/>
    <w:rsid w:val="00386267"/>
    <w:rsid w:val="00387147"/>
    <w:rsid w:val="00387332"/>
    <w:rsid w:val="003907AD"/>
    <w:rsid w:val="00391A41"/>
    <w:rsid w:val="00391EB6"/>
    <w:rsid w:val="00393EEF"/>
    <w:rsid w:val="003951CD"/>
    <w:rsid w:val="00396ED2"/>
    <w:rsid w:val="00397540"/>
    <w:rsid w:val="003A08E9"/>
    <w:rsid w:val="003A0934"/>
    <w:rsid w:val="003A1C37"/>
    <w:rsid w:val="003A1E5F"/>
    <w:rsid w:val="003A2DAB"/>
    <w:rsid w:val="003A3C56"/>
    <w:rsid w:val="003A48F0"/>
    <w:rsid w:val="003A5195"/>
    <w:rsid w:val="003A6D88"/>
    <w:rsid w:val="003B0979"/>
    <w:rsid w:val="003B0E48"/>
    <w:rsid w:val="003B10CF"/>
    <w:rsid w:val="003B1E66"/>
    <w:rsid w:val="003B25FF"/>
    <w:rsid w:val="003B2956"/>
    <w:rsid w:val="003B2CA0"/>
    <w:rsid w:val="003B3867"/>
    <w:rsid w:val="003B395E"/>
    <w:rsid w:val="003B3EC6"/>
    <w:rsid w:val="003B405A"/>
    <w:rsid w:val="003B4C09"/>
    <w:rsid w:val="003B791D"/>
    <w:rsid w:val="003B7E56"/>
    <w:rsid w:val="003C079E"/>
    <w:rsid w:val="003C07C5"/>
    <w:rsid w:val="003C0F27"/>
    <w:rsid w:val="003C0FAD"/>
    <w:rsid w:val="003C189E"/>
    <w:rsid w:val="003C2312"/>
    <w:rsid w:val="003C2A92"/>
    <w:rsid w:val="003C3971"/>
    <w:rsid w:val="003C5C20"/>
    <w:rsid w:val="003D0612"/>
    <w:rsid w:val="003D0A98"/>
    <w:rsid w:val="003D0F4D"/>
    <w:rsid w:val="003D14B2"/>
    <w:rsid w:val="003D182C"/>
    <w:rsid w:val="003D21FD"/>
    <w:rsid w:val="003D27E7"/>
    <w:rsid w:val="003D33F1"/>
    <w:rsid w:val="003D34C1"/>
    <w:rsid w:val="003D41B8"/>
    <w:rsid w:val="003D42CC"/>
    <w:rsid w:val="003D5724"/>
    <w:rsid w:val="003D5996"/>
    <w:rsid w:val="003D6D3A"/>
    <w:rsid w:val="003D7A6D"/>
    <w:rsid w:val="003E070C"/>
    <w:rsid w:val="003E097F"/>
    <w:rsid w:val="003E0E66"/>
    <w:rsid w:val="003E3B31"/>
    <w:rsid w:val="003E4D65"/>
    <w:rsid w:val="003E4F33"/>
    <w:rsid w:val="003E5472"/>
    <w:rsid w:val="003E6B5E"/>
    <w:rsid w:val="003E75B6"/>
    <w:rsid w:val="003E78A9"/>
    <w:rsid w:val="003F0053"/>
    <w:rsid w:val="003F1367"/>
    <w:rsid w:val="003F163E"/>
    <w:rsid w:val="003F211A"/>
    <w:rsid w:val="003F2D81"/>
    <w:rsid w:val="003F319C"/>
    <w:rsid w:val="003F336C"/>
    <w:rsid w:val="003F3601"/>
    <w:rsid w:val="003F435C"/>
    <w:rsid w:val="003F460E"/>
    <w:rsid w:val="003F5321"/>
    <w:rsid w:val="003F57D6"/>
    <w:rsid w:val="003F5A1A"/>
    <w:rsid w:val="003F6B07"/>
    <w:rsid w:val="003F79FB"/>
    <w:rsid w:val="00400DD9"/>
    <w:rsid w:val="00401F28"/>
    <w:rsid w:val="004027DF"/>
    <w:rsid w:val="00403256"/>
    <w:rsid w:val="004042F3"/>
    <w:rsid w:val="00404885"/>
    <w:rsid w:val="00404CCB"/>
    <w:rsid w:val="00405231"/>
    <w:rsid w:val="0040545C"/>
    <w:rsid w:val="00406018"/>
    <w:rsid w:val="004062F0"/>
    <w:rsid w:val="004077E7"/>
    <w:rsid w:val="00407929"/>
    <w:rsid w:val="004115A7"/>
    <w:rsid w:val="00411FD2"/>
    <w:rsid w:val="004126B7"/>
    <w:rsid w:val="00412769"/>
    <w:rsid w:val="00415197"/>
    <w:rsid w:val="0041524F"/>
    <w:rsid w:val="00415337"/>
    <w:rsid w:val="00416162"/>
    <w:rsid w:val="00416986"/>
    <w:rsid w:val="00417007"/>
    <w:rsid w:val="004174D0"/>
    <w:rsid w:val="00417CA5"/>
    <w:rsid w:val="00417D54"/>
    <w:rsid w:val="004203D0"/>
    <w:rsid w:val="00420A73"/>
    <w:rsid w:val="00420EA8"/>
    <w:rsid w:val="004210F1"/>
    <w:rsid w:val="00421D00"/>
    <w:rsid w:val="00422E59"/>
    <w:rsid w:val="00423334"/>
    <w:rsid w:val="0042432F"/>
    <w:rsid w:val="00424343"/>
    <w:rsid w:val="00424A90"/>
    <w:rsid w:val="00424E89"/>
    <w:rsid w:val="00426041"/>
    <w:rsid w:val="004263D3"/>
    <w:rsid w:val="004269EA"/>
    <w:rsid w:val="00427236"/>
    <w:rsid w:val="00427625"/>
    <w:rsid w:val="0043014F"/>
    <w:rsid w:val="00431220"/>
    <w:rsid w:val="00431D22"/>
    <w:rsid w:val="00432C9E"/>
    <w:rsid w:val="00433188"/>
    <w:rsid w:val="0043323F"/>
    <w:rsid w:val="00433D7F"/>
    <w:rsid w:val="004345EC"/>
    <w:rsid w:val="00434629"/>
    <w:rsid w:val="00435702"/>
    <w:rsid w:val="004361BA"/>
    <w:rsid w:val="00436C84"/>
    <w:rsid w:val="0044082F"/>
    <w:rsid w:val="00441826"/>
    <w:rsid w:val="004419BE"/>
    <w:rsid w:val="00441F5E"/>
    <w:rsid w:val="0044259B"/>
    <w:rsid w:val="00442BB3"/>
    <w:rsid w:val="00443767"/>
    <w:rsid w:val="00443B4F"/>
    <w:rsid w:val="00443F90"/>
    <w:rsid w:val="00444E66"/>
    <w:rsid w:val="0044572B"/>
    <w:rsid w:val="004458C8"/>
    <w:rsid w:val="00445A2A"/>
    <w:rsid w:val="00450509"/>
    <w:rsid w:val="004506C5"/>
    <w:rsid w:val="004508A8"/>
    <w:rsid w:val="004508B9"/>
    <w:rsid w:val="00453DB5"/>
    <w:rsid w:val="00454E86"/>
    <w:rsid w:val="00454F19"/>
    <w:rsid w:val="00455242"/>
    <w:rsid w:val="00455464"/>
    <w:rsid w:val="004561BC"/>
    <w:rsid w:val="0045673E"/>
    <w:rsid w:val="00456B7E"/>
    <w:rsid w:val="0045745B"/>
    <w:rsid w:val="0046047D"/>
    <w:rsid w:val="004613F5"/>
    <w:rsid w:val="004622D1"/>
    <w:rsid w:val="00462C19"/>
    <w:rsid w:val="00463374"/>
    <w:rsid w:val="00463541"/>
    <w:rsid w:val="0046383B"/>
    <w:rsid w:val="00465515"/>
    <w:rsid w:val="004655CA"/>
    <w:rsid w:val="004667CE"/>
    <w:rsid w:val="00467D8F"/>
    <w:rsid w:val="00470507"/>
    <w:rsid w:val="00470BE6"/>
    <w:rsid w:val="00470FF1"/>
    <w:rsid w:val="00471147"/>
    <w:rsid w:val="0047132D"/>
    <w:rsid w:val="00471C74"/>
    <w:rsid w:val="00472367"/>
    <w:rsid w:val="0047304A"/>
    <w:rsid w:val="00473070"/>
    <w:rsid w:val="00473FCF"/>
    <w:rsid w:val="00474A9A"/>
    <w:rsid w:val="00475B19"/>
    <w:rsid w:val="00476244"/>
    <w:rsid w:val="00477CA1"/>
    <w:rsid w:val="00480AD6"/>
    <w:rsid w:val="00480F13"/>
    <w:rsid w:val="004814DF"/>
    <w:rsid w:val="0048186E"/>
    <w:rsid w:val="00481A1C"/>
    <w:rsid w:val="00482622"/>
    <w:rsid w:val="004827CB"/>
    <w:rsid w:val="00486168"/>
    <w:rsid w:val="0048727F"/>
    <w:rsid w:val="00487A1F"/>
    <w:rsid w:val="00487C02"/>
    <w:rsid w:val="0049016F"/>
    <w:rsid w:val="00490704"/>
    <w:rsid w:val="00490D13"/>
    <w:rsid w:val="004915BC"/>
    <w:rsid w:val="00492200"/>
    <w:rsid w:val="004936C8"/>
    <w:rsid w:val="00494E3A"/>
    <w:rsid w:val="00495B44"/>
    <w:rsid w:val="00495EFC"/>
    <w:rsid w:val="0049675B"/>
    <w:rsid w:val="00496CE9"/>
    <w:rsid w:val="0049751D"/>
    <w:rsid w:val="00497C6C"/>
    <w:rsid w:val="00497EF3"/>
    <w:rsid w:val="004A0AD3"/>
    <w:rsid w:val="004A0CAB"/>
    <w:rsid w:val="004A25F0"/>
    <w:rsid w:val="004A2A17"/>
    <w:rsid w:val="004A3B60"/>
    <w:rsid w:val="004A4558"/>
    <w:rsid w:val="004A4A49"/>
    <w:rsid w:val="004A536D"/>
    <w:rsid w:val="004A54EC"/>
    <w:rsid w:val="004A6BB7"/>
    <w:rsid w:val="004A7074"/>
    <w:rsid w:val="004A7A34"/>
    <w:rsid w:val="004A7CDF"/>
    <w:rsid w:val="004B1228"/>
    <w:rsid w:val="004B185E"/>
    <w:rsid w:val="004B212A"/>
    <w:rsid w:val="004B292E"/>
    <w:rsid w:val="004B3113"/>
    <w:rsid w:val="004B3AB3"/>
    <w:rsid w:val="004B5D71"/>
    <w:rsid w:val="004B6188"/>
    <w:rsid w:val="004B63DB"/>
    <w:rsid w:val="004B737C"/>
    <w:rsid w:val="004C1936"/>
    <w:rsid w:val="004C1C52"/>
    <w:rsid w:val="004C1DA2"/>
    <w:rsid w:val="004C2564"/>
    <w:rsid w:val="004C30AC"/>
    <w:rsid w:val="004C3131"/>
    <w:rsid w:val="004C319F"/>
    <w:rsid w:val="004C33F6"/>
    <w:rsid w:val="004C36D4"/>
    <w:rsid w:val="004C5263"/>
    <w:rsid w:val="004C5793"/>
    <w:rsid w:val="004C5954"/>
    <w:rsid w:val="004C6927"/>
    <w:rsid w:val="004C6937"/>
    <w:rsid w:val="004C6966"/>
    <w:rsid w:val="004C76A4"/>
    <w:rsid w:val="004C7744"/>
    <w:rsid w:val="004D00CE"/>
    <w:rsid w:val="004D0A8F"/>
    <w:rsid w:val="004D206F"/>
    <w:rsid w:val="004D225D"/>
    <w:rsid w:val="004D2E51"/>
    <w:rsid w:val="004D3578"/>
    <w:rsid w:val="004D419A"/>
    <w:rsid w:val="004D43F0"/>
    <w:rsid w:val="004D54D7"/>
    <w:rsid w:val="004D59D9"/>
    <w:rsid w:val="004D71A7"/>
    <w:rsid w:val="004D79B2"/>
    <w:rsid w:val="004E097D"/>
    <w:rsid w:val="004E0B4F"/>
    <w:rsid w:val="004E2058"/>
    <w:rsid w:val="004E213A"/>
    <w:rsid w:val="004E2145"/>
    <w:rsid w:val="004E33DF"/>
    <w:rsid w:val="004E3E00"/>
    <w:rsid w:val="004E6F69"/>
    <w:rsid w:val="004E7020"/>
    <w:rsid w:val="004E7951"/>
    <w:rsid w:val="004F0988"/>
    <w:rsid w:val="004F170C"/>
    <w:rsid w:val="004F1C7A"/>
    <w:rsid w:val="004F2C22"/>
    <w:rsid w:val="004F2EBB"/>
    <w:rsid w:val="004F3094"/>
    <w:rsid w:val="004F3135"/>
    <w:rsid w:val="004F3340"/>
    <w:rsid w:val="004F3C64"/>
    <w:rsid w:val="004F3EB4"/>
    <w:rsid w:val="004F4D26"/>
    <w:rsid w:val="004F5588"/>
    <w:rsid w:val="004F5D0D"/>
    <w:rsid w:val="004F6A14"/>
    <w:rsid w:val="00501084"/>
    <w:rsid w:val="00501E77"/>
    <w:rsid w:val="00502A23"/>
    <w:rsid w:val="00503825"/>
    <w:rsid w:val="0050403D"/>
    <w:rsid w:val="005040A8"/>
    <w:rsid w:val="005042A5"/>
    <w:rsid w:val="005042DC"/>
    <w:rsid w:val="00504D29"/>
    <w:rsid w:val="00504EA2"/>
    <w:rsid w:val="00505D8A"/>
    <w:rsid w:val="00506A05"/>
    <w:rsid w:val="00507ACC"/>
    <w:rsid w:val="005103D1"/>
    <w:rsid w:val="00510BC8"/>
    <w:rsid w:val="005110D5"/>
    <w:rsid w:val="0051267F"/>
    <w:rsid w:val="0051372A"/>
    <w:rsid w:val="00513E37"/>
    <w:rsid w:val="00513F72"/>
    <w:rsid w:val="0051419B"/>
    <w:rsid w:val="00515F02"/>
    <w:rsid w:val="005161A7"/>
    <w:rsid w:val="0051655C"/>
    <w:rsid w:val="00520637"/>
    <w:rsid w:val="00521977"/>
    <w:rsid w:val="00521C2E"/>
    <w:rsid w:val="0052277B"/>
    <w:rsid w:val="00523712"/>
    <w:rsid w:val="005243A7"/>
    <w:rsid w:val="00525266"/>
    <w:rsid w:val="0052612F"/>
    <w:rsid w:val="005307D7"/>
    <w:rsid w:val="0053127A"/>
    <w:rsid w:val="00531338"/>
    <w:rsid w:val="0053341F"/>
    <w:rsid w:val="0053388B"/>
    <w:rsid w:val="00534CA1"/>
    <w:rsid w:val="00535773"/>
    <w:rsid w:val="00535A3C"/>
    <w:rsid w:val="005362E9"/>
    <w:rsid w:val="00536D70"/>
    <w:rsid w:val="00537394"/>
    <w:rsid w:val="00537583"/>
    <w:rsid w:val="00540567"/>
    <w:rsid w:val="00541EE3"/>
    <w:rsid w:val="00542301"/>
    <w:rsid w:val="005425F2"/>
    <w:rsid w:val="0054375D"/>
    <w:rsid w:val="00543E6C"/>
    <w:rsid w:val="00545B11"/>
    <w:rsid w:val="00545F1C"/>
    <w:rsid w:val="005463F0"/>
    <w:rsid w:val="00546B20"/>
    <w:rsid w:val="005501F9"/>
    <w:rsid w:val="00550622"/>
    <w:rsid w:val="00550A64"/>
    <w:rsid w:val="00550BBF"/>
    <w:rsid w:val="00550C5F"/>
    <w:rsid w:val="005515A6"/>
    <w:rsid w:val="00552569"/>
    <w:rsid w:val="005528A0"/>
    <w:rsid w:val="00553491"/>
    <w:rsid w:val="00553F0C"/>
    <w:rsid w:val="00554A78"/>
    <w:rsid w:val="00555BF3"/>
    <w:rsid w:val="00555E11"/>
    <w:rsid w:val="0055648C"/>
    <w:rsid w:val="00556506"/>
    <w:rsid w:val="00556B89"/>
    <w:rsid w:val="00556C4D"/>
    <w:rsid w:val="00557B4A"/>
    <w:rsid w:val="00560709"/>
    <w:rsid w:val="00561E13"/>
    <w:rsid w:val="0056343C"/>
    <w:rsid w:val="005647B4"/>
    <w:rsid w:val="00565087"/>
    <w:rsid w:val="00566787"/>
    <w:rsid w:val="00566886"/>
    <w:rsid w:val="00567A84"/>
    <w:rsid w:val="00567E45"/>
    <w:rsid w:val="00571859"/>
    <w:rsid w:val="00571CA7"/>
    <w:rsid w:val="00572468"/>
    <w:rsid w:val="005738B8"/>
    <w:rsid w:val="005739EE"/>
    <w:rsid w:val="00577088"/>
    <w:rsid w:val="0057776D"/>
    <w:rsid w:val="00577AAE"/>
    <w:rsid w:val="00582D1B"/>
    <w:rsid w:val="00582FBB"/>
    <w:rsid w:val="005833CD"/>
    <w:rsid w:val="00583B69"/>
    <w:rsid w:val="0058556C"/>
    <w:rsid w:val="00586682"/>
    <w:rsid w:val="0058788E"/>
    <w:rsid w:val="0059100D"/>
    <w:rsid w:val="005913E4"/>
    <w:rsid w:val="005919AF"/>
    <w:rsid w:val="00591CFD"/>
    <w:rsid w:val="00592D9F"/>
    <w:rsid w:val="0059450C"/>
    <w:rsid w:val="005945DA"/>
    <w:rsid w:val="00595420"/>
    <w:rsid w:val="005954CB"/>
    <w:rsid w:val="0059734B"/>
    <w:rsid w:val="00597B11"/>
    <w:rsid w:val="005A0122"/>
    <w:rsid w:val="005A12EE"/>
    <w:rsid w:val="005A2AA3"/>
    <w:rsid w:val="005A3B56"/>
    <w:rsid w:val="005A4E0C"/>
    <w:rsid w:val="005A5689"/>
    <w:rsid w:val="005A5EF5"/>
    <w:rsid w:val="005A6BFD"/>
    <w:rsid w:val="005A7ED8"/>
    <w:rsid w:val="005B09C2"/>
    <w:rsid w:val="005B0BC3"/>
    <w:rsid w:val="005B0EFE"/>
    <w:rsid w:val="005B329A"/>
    <w:rsid w:val="005B3F5C"/>
    <w:rsid w:val="005B4043"/>
    <w:rsid w:val="005B468A"/>
    <w:rsid w:val="005B5687"/>
    <w:rsid w:val="005B736C"/>
    <w:rsid w:val="005B77B8"/>
    <w:rsid w:val="005C0407"/>
    <w:rsid w:val="005C0E1A"/>
    <w:rsid w:val="005C1864"/>
    <w:rsid w:val="005C1D1C"/>
    <w:rsid w:val="005C1F10"/>
    <w:rsid w:val="005C4D73"/>
    <w:rsid w:val="005C5EE3"/>
    <w:rsid w:val="005C68F7"/>
    <w:rsid w:val="005C6DDE"/>
    <w:rsid w:val="005C6F2C"/>
    <w:rsid w:val="005C7F79"/>
    <w:rsid w:val="005D0154"/>
    <w:rsid w:val="005D01EB"/>
    <w:rsid w:val="005D033D"/>
    <w:rsid w:val="005D0F1D"/>
    <w:rsid w:val="005D1A85"/>
    <w:rsid w:val="005D2244"/>
    <w:rsid w:val="005D282D"/>
    <w:rsid w:val="005D2E01"/>
    <w:rsid w:val="005D4ADE"/>
    <w:rsid w:val="005D4BD7"/>
    <w:rsid w:val="005D7526"/>
    <w:rsid w:val="005E052F"/>
    <w:rsid w:val="005E0E99"/>
    <w:rsid w:val="005E3DEB"/>
    <w:rsid w:val="005E48C0"/>
    <w:rsid w:val="005E4BB2"/>
    <w:rsid w:val="005E4BDD"/>
    <w:rsid w:val="005E586F"/>
    <w:rsid w:val="005E5F09"/>
    <w:rsid w:val="005E786E"/>
    <w:rsid w:val="005E78C9"/>
    <w:rsid w:val="005E7CAA"/>
    <w:rsid w:val="005F0A20"/>
    <w:rsid w:val="005F17B8"/>
    <w:rsid w:val="005F29FB"/>
    <w:rsid w:val="005F32D6"/>
    <w:rsid w:val="005F3801"/>
    <w:rsid w:val="005F4672"/>
    <w:rsid w:val="005F57DA"/>
    <w:rsid w:val="005F72A1"/>
    <w:rsid w:val="005F788A"/>
    <w:rsid w:val="005F7F31"/>
    <w:rsid w:val="00600383"/>
    <w:rsid w:val="00601A54"/>
    <w:rsid w:val="00601F04"/>
    <w:rsid w:val="0060220A"/>
    <w:rsid w:val="00602A00"/>
    <w:rsid w:val="00602AEA"/>
    <w:rsid w:val="00602B99"/>
    <w:rsid w:val="006064E6"/>
    <w:rsid w:val="00606629"/>
    <w:rsid w:val="006070CA"/>
    <w:rsid w:val="006071A9"/>
    <w:rsid w:val="00607680"/>
    <w:rsid w:val="006107C7"/>
    <w:rsid w:val="00612502"/>
    <w:rsid w:val="00612BBD"/>
    <w:rsid w:val="00612F98"/>
    <w:rsid w:val="00613152"/>
    <w:rsid w:val="006144C8"/>
    <w:rsid w:val="00614F66"/>
    <w:rsid w:val="00614FDF"/>
    <w:rsid w:val="00621F8B"/>
    <w:rsid w:val="006249E7"/>
    <w:rsid w:val="00624A85"/>
    <w:rsid w:val="00626AF1"/>
    <w:rsid w:val="00626D57"/>
    <w:rsid w:val="0062792E"/>
    <w:rsid w:val="006302B0"/>
    <w:rsid w:val="00631D9F"/>
    <w:rsid w:val="00631FEF"/>
    <w:rsid w:val="006322EE"/>
    <w:rsid w:val="006325F5"/>
    <w:rsid w:val="00632F9F"/>
    <w:rsid w:val="00633D51"/>
    <w:rsid w:val="0063459A"/>
    <w:rsid w:val="0063543D"/>
    <w:rsid w:val="00635852"/>
    <w:rsid w:val="00636C0B"/>
    <w:rsid w:val="00636CEB"/>
    <w:rsid w:val="00637332"/>
    <w:rsid w:val="00637B40"/>
    <w:rsid w:val="00640A41"/>
    <w:rsid w:val="00640F52"/>
    <w:rsid w:val="00641B15"/>
    <w:rsid w:val="00641E62"/>
    <w:rsid w:val="00641F22"/>
    <w:rsid w:val="00642A27"/>
    <w:rsid w:val="00644D9E"/>
    <w:rsid w:val="0064600E"/>
    <w:rsid w:val="006460B1"/>
    <w:rsid w:val="00646506"/>
    <w:rsid w:val="00647114"/>
    <w:rsid w:val="00647199"/>
    <w:rsid w:val="00647223"/>
    <w:rsid w:val="00647256"/>
    <w:rsid w:val="00647B24"/>
    <w:rsid w:val="00647CC1"/>
    <w:rsid w:val="00650B56"/>
    <w:rsid w:val="00650D29"/>
    <w:rsid w:val="00651229"/>
    <w:rsid w:val="00652663"/>
    <w:rsid w:val="00652F2F"/>
    <w:rsid w:val="00654785"/>
    <w:rsid w:val="00654F6C"/>
    <w:rsid w:val="00654F9C"/>
    <w:rsid w:val="00657933"/>
    <w:rsid w:val="00660495"/>
    <w:rsid w:val="006606EA"/>
    <w:rsid w:val="00661C30"/>
    <w:rsid w:val="006631DB"/>
    <w:rsid w:val="006652F6"/>
    <w:rsid w:val="00665F73"/>
    <w:rsid w:val="00666947"/>
    <w:rsid w:val="00670C0E"/>
    <w:rsid w:val="00671DE8"/>
    <w:rsid w:val="00673387"/>
    <w:rsid w:val="00673891"/>
    <w:rsid w:val="0067510E"/>
    <w:rsid w:val="00675A77"/>
    <w:rsid w:val="00675E8D"/>
    <w:rsid w:val="00676753"/>
    <w:rsid w:val="00676E39"/>
    <w:rsid w:val="00681539"/>
    <w:rsid w:val="006818ED"/>
    <w:rsid w:val="00681B69"/>
    <w:rsid w:val="00681DEF"/>
    <w:rsid w:val="0068202F"/>
    <w:rsid w:val="00684B48"/>
    <w:rsid w:val="00684B7F"/>
    <w:rsid w:val="006853BF"/>
    <w:rsid w:val="00685FA3"/>
    <w:rsid w:val="00686D82"/>
    <w:rsid w:val="00686D83"/>
    <w:rsid w:val="00687C1F"/>
    <w:rsid w:val="00687D9B"/>
    <w:rsid w:val="006903FF"/>
    <w:rsid w:val="006904CB"/>
    <w:rsid w:val="006912E9"/>
    <w:rsid w:val="00692588"/>
    <w:rsid w:val="0069297A"/>
    <w:rsid w:val="00692D62"/>
    <w:rsid w:val="006932B8"/>
    <w:rsid w:val="00695066"/>
    <w:rsid w:val="006951D5"/>
    <w:rsid w:val="00695604"/>
    <w:rsid w:val="00695D7B"/>
    <w:rsid w:val="00696C8A"/>
    <w:rsid w:val="006A05A3"/>
    <w:rsid w:val="006A0A0A"/>
    <w:rsid w:val="006A133C"/>
    <w:rsid w:val="006A18EB"/>
    <w:rsid w:val="006A2A56"/>
    <w:rsid w:val="006A323F"/>
    <w:rsid w:val="006A3271"/>
    <w:rsid w:val="006A35E0"/>
    <w:rsid w:val="006A3C52"/>
    <w:rsid w:val="006A43FB"/>
    <w:rsid w:val="006A4A03"/>
    <w:rsid w:val="006A4A87"/>
    <w:rsid w:val="006A5847"/>
    <w:rsid w:val="006A6194"/>
    <w:rsid w:val="006A654A"/>
    <w:rsid w:val="006A6FD4"/>
    <w:rsid w:val="006B0D18"/>
    <w:rsid w:val="006B22D1"/>
    <w:rsid w:val="006B30D0"/>
    <w:rsid w:val="006B5B92"/>
    <w:rsid w:val="006B651A"/>
    <w:rsid w:val="006B7593"/>
    <w:rsid w:val="006C1376"/>
    <w:rsid w:val="006C1822"/>
    <w:rsid w:val="006C37DB"/>
    <w:rsid w:val="006C3D95"/>
    <w:rsid w:val="006C4D57"/>
    <w:rsid w:val="006C4F1B"/>
    <w:rsid w:val="006C5ACA"/>
    <w:rsid w:val="006C62FF"/>
    <w:rsid w:val="006C711B"/>
    <w:rsid w:val="006D02DA"/>
    <w:rsid w:val="006D0E3A"/>
    <w:rsid w:val="006D1FDF"/>
    <w:rsid w:val="006D2A7D"/>
    <w:rsid w:val="006D5D5D"/>
    <w:rsid w:val="006D647D"/>
    <w:rsid w:val="006D674B"/>
    <w:rsid w:val="006D6C89"/>
    <w:rsid w:val="006D7C07"/>
    <w:rsid w:val="006D7D17"/>
    <w:rsid w:val="006E05A2"/>
    <w:rsid w:val="006E0C01"/>
    <w:rsid w:val="006E0EE1"/>
    <w:rsid w:val="006E1EF5"/>
    <w:rsid w:val="006E2157"/>
    <w:rsid w:val="006E30F2"/>
    <w:rsid w:val="006E311A"/>
    <w:rsid w:val="006E3421"/>
    <w:rsid w:val="006E44F8"/>
    <w:rsid w:val="006E5C3D"/>
    <w:rsid w:val="006E5C86"/>
    <w:rsid w:val="006E5D0A"/>
    <w:rsid w:val="006E71D8"/>
    <w:rsid w:val="006F005B"/>
    <w:rsid w:val="006F0F9A"/>
    <w:rsid w:val="006F1044"/>
    <w:rsid w:val="006F2A34"/>
    <w:rsid w:val="006F46FB"/>
    <w:rsid w:val="006F4CE6"/>
    <w:rsid w:val="006F5C2B"/>
    <w:rsid w:val="006F776C"/>
    <w:rsid w:val="007003D4"/>
    <w:rsid w:val="00701116"/>
    <w:rsid w:val="0070181A"/>
    <w:rsid w:val="00701948"/>
    <w:rsid w:val="007023A9"/>
    <w:rsid w:val="00702843"/>
    <w:rsid w:val="00702FD7"/>
    <w:rsid w:val="0070301C"/>
    <w:rsid w:val="00704285"/>
    <w:rsid w:val="00704308"/>
    <w:rsid w:val="00704787"/>
    <w:rsid w:val="00704A0E"/>
    <w:rsid w:val="00704DE0"/>
    <w:rsid w:val="00705EAE"/>
    <w:rsid w:val="00710BFE"/>
    <w:rsid w:val="0071174C"/>
    <w:rsid w:val="00712D8A"/>
    <w:rsid w:val="00712E43"/>
    <w:rsid w:val="007131B9"/>
    <w:rsid w:val="00713C44"/>
    <w:rsid w:val="00714324"/>
    <w:rsid w:val="00714ED1"/>
    <w:rsid w:val="0071512E"/>
    <w:rsid w:val="00715767"/>
    <w:rsid w:val="007178A4"/>
    <w:rsid w:val="007209BD"/>
    <w:rsid w:val="00720D2D"/>
    <w:rsid w:val="00721573"/>
    <w:rsid w:val="007223FB"/>
    <w:rsid w:val="0072294B"/>
    <w:rsid w:val="00722DCD"/>
    <w:rsid w:val="00723F7F"/>
    <w:rsid w:val="007241AE"/>
    <w:rsid w:val="00724A5C"/>
    <w:rsid w:val="007250F0"/>
    <w:rsid w:val="00726232"/>
    <w:rsid w:val="0073122C"/>
    <w:rsid w:val="00732891"/>
    <w:rsid w:val="00732F94"/>
    <w:rsid w:val="0073349B"/>
    <w:rsid w:val="007340E4"/>
    <w:rsid w:val="00734507"/>
    <w:rsid w:val="00734A5B"/>
    <w:rsid w:val="00735237"/>
    <w:rsid w:val="007364DA"/>
    <w:rsid w:val="0073682F"/>
    <w:rsid w:val="0074026F"/>
    <w:rsid w:val="007429F6"/>
    <w:rsid w:val="0074344F"/>
    <w:rsid w:val="0074384F"/>
    <w:rsid w:val="00744445"/>
    <w:rsid w:val="00744C88"/>
    <w:rsid w:val="00744E76"/>
    <w:rsid w:val="00744F00"/>
    <w:rsid w:val="00746F3B"/>
    <w:rsid w:val="00750704"/>
    <w:rsid w:val="00751226"/>
    <w:rsid w:val="00751299"/>
    <w:rsid w:val="0075277A"/>
    <w:rsid w:val="00752E82"/>
    <w:rsid w:val="0075305F"/>
    <w:rsid w:val="00753E45"/>
    <w:rsid w:val="0075485C"/>
    <w:rsid w:val="00755B12"/>
    <w:rsid w:val="00756D5D"/>
    <w:rsid w:val="00757661"/>
    <w:rsid w:val="00757670"/>
    <w:rsid w:val="00760661"/>
    <w:rsid w:val="00761B7A"/>
    <w:rsid w:val="0076222B"/>
    <w:rsid w:val="0076262F"/>
    <w:rsid w:val="007641E9"/>
    <w:rsid w:val="00764B6B"/>
    <w:rsid w:val="00765EA3"/>
    <w:rsid w:val="00766310"/>
    <w:rsid w:val="00766317"/>
    <w:rsid w:val="007670AA"/>
    <w:rsid w:val="00767BC2"/>
    <w:rsid w:val="00767C7F"/>
    <w:rsid w:val="00767D71"/>
    <w:rsid w:val="00771134"/>
    <w:rsid w:val="0077141D"/>
    <w:rsid w:val="007728F9"/>
    <w:rsid w:val="00774AA4"/>
    <w:rsid w:val="00774DA4"/>
    <w:rsid w:val="00775BC5"/>
    <w:rsid w:val="00776A33"/>
    <w:rsid w:val="00777298"/>
    <w:rsid w:val="00777FB1"/>
    <w:rsid w:val="00780018"/>
    <w:rsid w:val="007807F5"/>
    <w:rsid w:val="00780AC3"/>
    <w:rsid w:val="00781F0F"/>
    <w:rsid w:val="00782E3A"/>
    <w:rsid w:val="00783A90"/>
    <w:rsid w:val="00783C62"/>
    <w:rsid w:val="0078429D"/>
    <w:rsid w:val="007843B4"/>
    <w:rsid w:val="00784A5D"/>
    <w:rsid w:val="007862F4"/>
    <w:rsid w:val="007863A9"/>
    <w:rsid w:val="00787E2B"/>
    <w:rsid w:val="00790B3E"/>
    <w:rsid w:val="00793806"/>
    <w:rsid w:val="00793B46"/>
    <w:rsid w:val="0079413C"/>
    <w:rsid w:val="0079537A"/>
    <w:rsid w:val="00796056"/>
    <w:rsid w:val="007A19B7"/>
    <w:rsid w:val="007A1C7F"/>
    <w:rsid w:val="007A3189"/>
    <w:rsid w:val="007A3207"/>
    <w:rsid w:val="007A33E4"/>
    <w:rsid w:val="007A43FF"/>
    <w:rsid w:val="007A46AC"/>
    <w:rsid w:val="007A4A04"/>
    <w:rsid w:val="007A4E30"/>
    <w:rsid w:val="007A6513"/>
    <w:rsid w:val="007A7163"/>
    <w:rsid w:val="007A7398"/>
    <w:rsid w:val="007A7402"/>
    <w:rsid w:val="007A76C7"/>
    <w:rsid w:val="007A7824"/>
    <w:rsid w:val="007B01EB"/>
    <w:rsid w:val="007B3751"/>
    <w:rsid w:val="007B3E0A"/>
    <w:rsid w:val="007B3F03"/>
    <w:rsid w:val="007B5F34"/>
    <w:rsid w:val="007B600E"/>
    <w:rsid w:val="007C0073"/>
    <w:rsid w:val="007C1BC7"/>
    <w:rsid w:val="007C5478"/>
    <w:rsid w:val="007C5575"/>
    <w:rsid w:val="007C57DC"/>
    <w:rsid w:val="007C5D36"/>
    <w:rsid w:val="007C5FE2"/>
    <w:rsid w:val="007C61BB"/>
    <w:rsid w:val="007D13DB"/>
    <w:rsid w:val="007D155A"/>
    <w:rsid w:val="007D24A1"/>
    <w:rsid w:val="007D37AC"/>
    <w:rsid w:val="007D37F3"/>
    <w:rsid w:val="007D3F47"/>
    <w:rsid w:val="007D4FED"/>
    <w:rsid w:val="007D5A8A"/>
    <w:rsid w:val="007D5AF6"/>
    <w:rsid w:val="007D6F0C"/>
    <w:rsid w:val="007D7460"/>
    <w:rsid w:val="007E0283"/>
    <w:rsid w:val="007E1952"/>
    <w:rsid w:val="007E1AF0"/>
    <w:rsid w:val="007E3853"/>
    <w:rsid w:val="007E3A39"/>
    <w:rsid w:val="007E40AF"/>
    <w:rsid w:val="007E456F"/>
    <w:rsid w:val="007E4AD9"/>
    <w:rsid w:val="007E5711"/>
    <w:rsid w:val="007E6FA0"/>
    <w:rsid w:val="007E7605"/>
    <w:rsid w:val="007E7919"/>
    <w:rsid w:val="007F0772"/>
    <w:rsid w:val="007F0F4A"/>
    <w:rsid w:val="007F2105"/>
    <w:rsid w:val="007F271B"/>
    <w:rsid w:val="007F2ED3"/>
    <w:rsid w:val="007F31D3"/>
    <w:rsid w:val="007F38FD"/>
    <w:rsid w:val="007F4C00"/>
    <w:rsid w:val="007F4F13"/>
    <w:rsid w:val="007F5F66"/>
    <w:rsid w:val="007F611E"/>
    <w:rsid w:val="007F6EEF"/>
    <w:rsid w:val="00800873"/>
    <w:rsid w:val="00801069"/>
    <w:rsid w:val="008028A4"/>
    <w:rsid w:val="00803364"/>
    <w:rsid w:val="00805200"/>
    <w:rsid w:val="008057D6"/>
    <w:rsid w:val="008075E5"/>
    <w:rsid w:val="008111A4"/>
    <w:rsid w:val="0081208D"/>
    <w:rsid w:val="00812867"/>
    <w:rsid w:val="00813428"/>
    <w:rsid w:val="00815107"/>
    <w:rsid w:val="00816A93"/>
    <w:rsid w:val="00820383"/>
    <w:rsid w:val="00822228"/>
    <w:rsid w:val="00822DB2"/>
    <w:rsid w:val="00822E4D"/>
    <w:rsid w:val="00822EFD"/>
    <w:rsid w:val="00823920"/>
    <w:rsid w:val="00823D25"/>
    <w:rsid w:val="00824343"/>
    <w:rsid w:val="0082518F"/>
    <w:rsid w:val="00825F9E"/>
    <w:rsid w:val="0082615B"/>
    <w:rsid w:val="0082629F"/>
    <w:rsid w:val="00826E76"/>
    <w:rsid w:val="00827F64"/>
    <w:rsid w:val="00830354"/>
    <w:rsid w:val="00830747"/>
    <w:rsid w:val="008323A7"/>
    <w:rsid w:val="008327A6"/>
    <w:rsid w:val="008349CE"/>
    <w:rsid w:val="00835546"/>
    <w:rsid w:val="0083604C"/>
    <w:rsid w:val="0084078C"/>
    <w:rsid w:val="00842CE5"/>
    <w:rsid w:val="008431AB"/>
    <w:rsid w:val="00843270"/>
    <w:rsid w:val="008432A5"/>
    <w:rsid w:val="008453C7"/>
    <w:rsid w:val="00845A91"/>
    <w:rsid w:val="00846E2D"/>
    <w:rsid w:val="008474EE"/>
    <w:rsid w:val="00847555"/>
    <w:rsid w:val="00847641"/>
    <w:rsid w:val="008478FF"/>
    <w:rsid w:val="00847992"/>
    <w:rsid w:val="00847BFB"/>
    <w:rsid w:val="0085023A"/>
    <w:rsid w:val="00850F6F"/>
    <w:rsid w:val="0085291A"/>
    <w:rsid w:val="00852B27"/>
    <w:rsid w:val="008530A3"/>
    <w:rsid w:val="00854F2E"/>
    <w:rsid w:val="00855852"/>
    <w:rsid w:val="008561C2"/>
    <w:rsid w:val="00857143"/>
    <w:rsid w:val="008577F5"/>
    <w:rsid w:val="0085789D"/>
    <w:rsid w:val="00857FF1"/>
    <w:rsid w:val="008610FB"/>
    <w:rsid w:val="00862BD3"/>
    <w:rsid w:val="00862BF0"/>
    <w:rsid w:val="00862C79"/>
    <w:rsid w:val="00862E4A"/>
    <w:rsid w:val="008630A9"/>
    <w:rsid w:val="008632AD"/>
    <w:rsid w:val="00863F9F"/>
    <w:rsid w:val="008645D6"/>
    <w:rsid w:val="008646AA"/>
    <w:rsid w:val="00865C0C"/>
    <w:rsid w:val="00865D5C"/>
    <w:rsid w:val="008708CD"/>
    <w:rsid w:val="00871D00"/>
    <w:rsid w:val="00871D96"/>
    <w:rsid w:val="0087410B"/>
    <w:rsid w:val="008768CA"/>
    <w:rsid w:val="0088031E"/>
    <w:rsid w:val="0088036F"/>
    <w:rsid w:val="008808B1"/>
    <w:rsid w:val="00880C13"/>
    <w:rsid w:val="00882ADF"/>
    <w:rsid w:val="00882F9B"/>
    <w:rsid w:val="008838F9"/>
    <w:rsid w:val="00883DD4"/>
    <w:rsid w:val="00883E54"/>
    <w:rsid w:val="00884A05"/>
    <w:rsid w:val="00885870"/>
    <w:rsid w:val="0088696B"/>
    <w:rsid w:val="00886C39"/>
    <w:rsid w:val="00886EEE"/>
    <w:rsid w:val="00890E55"/>
    <w:rsid w:val="00892563"/>
    <w:rsid w:val="00892E5F"/>
    <w:rsid w:val="0089303B"/>
    <w:rsid w:val="008956F9"/>
    <w:rsid w:val="0089664E"/>
    <w:rsid w:val="00896E10"/>
    <w:rsid w:val="008975F0"/>
    <w:rsid w:val="0089767A"/>
    <w:rsid w:val="008A3EC4"/>
    <w:rsid w:val="008A6A42"/>
    <w:rsid w:val="008A6CD4"/>
    <w:rsid w:val="008A72DE"/>
    <w:rsid w:val="008A7936"/>
    <w:rsid w:val="008B0CE8"/>
    <w:rsid w:val="008B12A1"/>
    <w:rsid w:val="008B1E62"/>
    <w:rsid w:val="008B2700"/>
    <w:rsid w:val="008B2E96"/>
    <w:rsid w:val="008B4440"/>
    <w:rsid w:val="008B44A9"/>
    <w:rsid w:val="008B4A15"/>
    <w:rsid w:val="008B5289"/>
    <w:rsid w:val="008B6576"/>
    <w:rsid w:val="008B7653"/>
    <w:rsid w:val="008B76C6"/>
    <w:rsid w:val="008B7C34"/>
    <w:rsid w:val="008C0724"/>
    <w:rsid w:val="008C0C7C"/>
    <w:rsid w:val="008C1350"/>
    <w:rsid w:val="008C19BE"/>
    <w:rsid w:val="008C29F4"/>
    <w:rsid w:val="008C2FDC"/>
    <w:rsid w:val="008C30F5"/>
    <w:rsid w:val="008C3266"/>
    <w:rsid w:val="008C34B7"/>
    <w:rsid w:val="008C384C"/>
    <w:rsid w:val="008C4710"/>
    <w:rsid w:val="008C4897"/>
    <w:rsid w:val="008C4B0B"/>
    <w:rsid w:val="008C5B54"/>
    <w:rsid w:val="008C7231"/>
    <w:rsid w:val="008C7BFA"/>
    <w:rsid w:val="008D13C4"/>
    <w:rsid w:val="008D2267"/>
    <w:rsid w:val="008D29DA"/>
    <w:rsid w:val="008D2CB1"/>
    <w:rsid w:val="008D313E"/>
    <w:rsid w:val="008D32D6"/>
    <w:rsid w:val="008D35AE"/>
    <w:rsid w:val="008D385B"/>
    <w:rsid w:val="008D5620"/>
    <w:rsid w:val="008D5730"/>
    <w:rsid w:val="008E0680"/>
    <w:rsid w:val="008E0E60"/>
    <w:rsid w:val="008E2D68"/>
    <w:rsid w:val="008E2EDB"/>
    <w:rsid w:val="008E49B7"/>
    <w:rsid w:val="008E5A13"/>
    <w:rsid w:val="008E5F28"/>
    <w:rsid w:val="008E6756"/>
    <w:rsid w:val="008E7509"/>
    <w:rsid w:val="008E77A4"/>
    <w:rsid w:val="008F2E4E"/>
    <w:rsid w:val="008F3A87"/>
    <w:rsid w:val="008F4CF2"/>
    <w:rsid w:val="008F58D1"/>
    <w:rsid w:val="008F6A35"/>
    <w:rsid w:val="00900286"/>
    <w:rsid w:val="009008F1"/>
    <w:rsid w:val="00901475"/>
    <w:rsid w:val="0090271F"/>
    <w:rsid w:val="00902E23"/>
    <w:rsid w:val="00903C0C"/>
    <w:rsid w:val="00905021"/>
    <w:rsid w:val="00905B13"/>
    <w:rsid w:val="0090673C"/>
    <w:rsid w:val="00906AC7"/>
    <w:rsid w:val="00910AC1"/>
    <w:rsid w:val="009111A4"/>
    <w:rsid w:val="009114D7"/>
    <w:rsid w:val="0091348E"/>
    <w:rsid w:val="009134A2"/>
    <w:rsid w:val="00913E40"/>
    <w:rsid w:val="00915044"/>
    <w:rsid w:val="0091692E"/>
    <w:rsid w:val="00917CCB"/>
    <w:rsid w:val="00917D1D"/>
    <w:rsid w:val="00917FA8"/>
    <w:rsid w:val="009200FC"/>
    <w:rsid w:val="009205C7"/>
    <w:rsid w:val="00920C07"/>
    <w:rsid w:val="00921A72"/>
    <w:rsid w:val="009220D6"/>
    <w:rsid w:val="00922C9A"/>
    <w:rsid w:val="00922EBE"/>
    <w:rsid w:val="00923329"/>
    <w:rsid w:val="0092418C"/>
    <w:rsid w:val="00925149"/>
    <w:rsid w:val="00925690"/>
    <w:rsid w:val="0092693B"/>
    <w:rsid w:val="00926959"/>
    <w:rsid w:val="00927025"/>
    <w:rsid w:val="0092719C"/>
    <w:rsid w:val="0092733C"/>
    <w:rsid w:val="009301F9"/>
    <w:rsid w:val="00930F74"/>
    <w:rsid w:val="00931515"/>
    <w:rsid w:val="00931ED0"/>
    <w:rsid w:val="00932D4F"/>
    <w:rsid w:val="00933434"/>
    <w:rsid w:val="00933FB0"/>
    <w:rsid w:val="00934C09"/>
    <w:rsid w:val="009365DD"/>
    <w:rsid w:val="00937A4C"/>
    <w:rsid w:val="00940405"/>
    <w:rsid w:val="009414EC"/>
    <w:rsid w:val="00941918"/>
    <w:rsid w:val="00941DE9"/>
    <w:rsid w:val="00942131"/>
    <w:rsid w:val="009425C6"/>
    <w:rsid w:val="00942EC2"/>
    <w:rsid w:val="0094372E"/>
    <w:rsid w:val="00944613"/>
    <w:rsid w:val="00945601"/>
    <w:rsid w:val="009456A0"/>
    <w:rsid w:val="00946D83"/>
    <w:rsid w:val="00947665"/>
    <w:rsid w:val="00947E46"/>
    <w:rsid w:val="009503AA"/>
    <w:rsid w:val="00950647"/>
    <w:rsid w:val="009521AE"/>
    <w:rsid w:val="00952796"/>
    <w:rsid w:val="00952B09"/>
    <w:rsid w:val="00952C2F"/>
    <w:rsid w:val="00952C6E"/>
    <w:rsid w:val="00953780"/>
    <w:rsid w:val="009550EC"/>
    <w:rsid w:val="00955CA5"/>
    <w:rsid w:val="0095676C"/>
    <w:rsid w:val="00957125"/>
    <w:rsid w:val="0095774C"/>
    <w:rsid w:val="009578BA"/>
    <w:rsid w:val="00957B38"/>
    <w:rsid w:val="00960106"/>
    <w:rsid w:val="00960F6A"/>
    <w:rsid w:val="009621CE"/>
    <w:rsid w:val="009629BC"/>
    <w:rsid w:val="00963BEC"/>
    <w:rsid w:val="00964600"/>
    <w:rsid w:val="0096486F"/>
    <w:rsid w:val="0096647A"/>
    <w:rsid w:val="00967041"/>
    <w:rsid w:val="009670B5"/>
    <w:rsid w:val="00967645"/>
    <w:rsid w:val="009677B1"/>
    <w:rsid w:val="00970FCD"/>
    <w:rsid w:val="0097280B"/>
    <w:rsid w:val="00972B7F"/>
    <w:rsid w:val="00972E0A"/>
    <w:rsid w:val="009734D2"/>
    <w:rsid w:val="00976233"/>
    <w:rsid w:val="00976764"/>
    <w:rsid w:val="00977906"/>
    <w:rsid w:val="00977BF9"/>
    <w:rsid w:val="009801EE"/>
    <w:rsid w:val="00980219"/>
    <w:rsid w:val="009818BE"/>
    <w:rsid w:val="00981EBB"/>
    <w:rsid w:val="0098265F"/>
    <w:rsid w:val="00983939"/>
    <w:rsid w:val="0098501A"/>
    <w:rsid w:val="00985136"/>
    <w:rsid w:val="009867CC"/>
    <w:rsid w:val="00987026"/>
    <w:rsid w:val="009900A4"/>
    <w:rsid w:val="00992E3B"/>
    <w:rsid w:val="009935DC"/>
    <w:rsid w:val="00994062"/>
    <w:rsid w:val="00996485"/>
    <w:rsid w:val="009A1B26"/>
    <w:rsid w:val="009A2659"/>
    <w:rsid w:val="009A2A7F"/>
    <w:rsid w:val="009A335B"/>
    <w:rsid w:val="009A5257"/>
    <w:rsid w:val="009A7542"/>
    <w:rsid w:val="009B02B9"/>
    <w:rsid w:val="009B13BA"/>
    <w:rsid w:val="009B1546"/>
    <w:rsid w:val="009B267D"/>
    <w:rsid w:val="009B267E"/>
    <w:rsid w:val="009B2EC4"/>
    <w:rsid w:val="009B341B"/>
    <w:rsid w:val="009B3588"/>
    <w:rsid w:val="009B3A2D"/>
    <w:rsid w:val="009B44FD"/>
    <w:rsid w:val="009B4CB4"/>
    <w:rsid w:val="009B51C2"/>
    <w:rsid w:val="009B7A21"/>
    <w:rsid w:val="009C1491"/>
    <w:rsid w:val="009C14B7"/>
    <w:rsid w:val="009C2619"/>
    <w:rsid w:val="009C352A"/>
    <w:rsid w:val="009C3F4A"/>
    <w:rsid w:val="009C5AFC"/>
    <w:rsid w:val="009C5D25"/>
    <w:rsid w:val="009C68CC"/>
    <w:rsid w:val="009D02DF"/>
    <w:rsid w:val="009D0809"/>
    <w:rsid w:val="009D2069"/>
    <w:rsid w:val="009D3480"/>
    <w:rsid w:val="009D5C50"/>
    <w:rsid w:val="009D5F0E"/>
    <w:rsid w:val="009D64C3"/>
    <w:rsid w:val="009D688C"/>
    <w:rsid w:val="009D6D92"/>
    <w:rsid w:val="009D723D"/>
    <w:rsid w:val="009D7CF1"/>
    <w:rsid w:val="009E03BA"/>
    <w:rsid w:val="009E13E5"/>
    <w:rsid w:val="009E1882"/>
    <w:rsid w:val="009E19F9"/>
    <w:rsid w:val="009E238E"/>
    <w:rsid w:val="009E3B40"/>
    <w:rsid w:val="009E506C"/>
    <w:rsid w:val="009E63CC"/>
    <w:rsid w:val="009E74D5"/>
    <w:rsid w:val="009E7747"/>
    <w:rsid w:val="009E7F0E"/>
    <w:rsid w:val="009E7F72"/>
    <w:rsid w:val="009F1049"/>
    <w:rsid w:val="009F22C5"/>
    <w:rsid w:val="009F37B7"/>
    <w:rsid w:val="009F478F"/>
    <w:rsid w:val="009F4E6C"/>
    <w:rsid w:val="009F5FEE"/>
    <w:rsid w:val="009F617E"/>
    <w:rsid w:val="009F6658"/>
    <w:rsid w:val="009F74AE"/>
    <w:rsid w:val="009F7A64"/>
    <w:rsid w:val="009F7A74"/>
    <w:rsid w:val="00A00849"/>
    <w:rsid w:val="00A02396"/>
    <w:rsid w:val="00A02784"/>
    <w:rsid w:val="00A0278C"/>
    <w:rsid w:val="00A045A6"/>
    <w:rsid w:val="00A05F4E"/>
    <w:rsid w:val="00A10137"/>
    <w:rsid w:val="00A10F02"/>
    <w:rsid w:val="00A113BC"/>
    <w:rsid w:val="00A1226A"/>
    <w:rsid w:val="00A1281A"/>
    <w:rsid w:val="00A129C4"/>
    <w:rsid w:val="00A1405D"/>
    <w:rsid w:val="00A14BE4"/>
    <w:rsid w:val="00A151A7"/>
    <w:rsid w:val="00A15388"/>
    <w:rsid w:val="00A15C16"/>
    <w:rsid w:val="00A164B4"/>
    <w:rsid w:val="00A1682F"/>
    <w:rsid w:val="00A16AC7"/>
    <w:rsid w:val="00A17795"/>
    <w:rsid w:val="00A17A2B"/>
    <w:rsid w:val="00A200F6"/>
    <w:rsid w:val="00A209D5"/>
    <w:rsid w:val="00A20C50"/>
    <w:rsid w:val="00A20CFB"/>
    <w:rsid w:val="00A20D12"/>
    <w:rsid w:val="00A2129B"/>
    <w:rsid w:val="00A21B96"/>
    <w:rsid w:val="00A24FCE"/>
    <w:rsid w:val="00A26297"/>
    <w:rsid w:val="00A264D0"/>
    <w:rsid w:val="00A26956"/>
    <w:rsid w:val="00A26D5D"/>
    <w:rsid w:val="00A27486"/>
    <w:rsid w:val="00A27DEC"/>
    <w:rsid w:val="00A3016A"/>
    <w:rsid w:val="00A306A7"/>
    <w:rsid w:val="00A30F21"/>
    <w:rsid w:val="00A3139A"/>
    <w:rsid w:val="00A32532"/>
    <w:rsid w:val="00A326DA"/>
    <w:rsid w:val="00A32B40"/>
    <w:rsid w:val="00A338BD"/>
    <w:rsid w:val="00A34120"/>
    <w:rsid w:val="00A345D5"/>
    <w:rsid w:val="00A358DA"/>
    <w:rsid w:val="00A35A5F"/>
    <w:rsid w:val="00A35D05"/>
    <w:rsid w:val="00A369A8"/>
    <w:rsid w:val="00A40385"/>
    <w:rsid w:val="00A42217"/>
    <w:rsid w:val="00A438E3"/>
    <w:rsid w:val="00A43CB2"/>
    <w:rsid w:val="00A46443"/>
    <w:rsid w:val="00A46756"/>
    <w:rsid w:val="00A505DB"/>
    <w:rsid w:val="00A52519"/>
    <w:rsid w:val="00A53724"/>
    <w:rsid w:val="00A537E9"/>
    <w:rsid w:val="00A541B2"/>
    <w:rsid w:val="00A546D8"/>
    <w:rsid w:val="00A552D1"/>
    <w:rsid w:val="00A5550D"/>
    <w:rsid w:val="00A56066"/>
    <w:rsid w:val="00A5675C"/>
    <w:rsid w:val="00A57753"/>
    <w:rsid w:val="00A57D52"/>
    <w:rsid w:val="00A57FEE"/>
    <w:rsid w:val="00A601C5"/>
    <w:rsid w:val="00A61370"/>
    <w:rsid w:val="00A63618"/>
    <w:rsid w:val="00A642BF"/>
    <w:rsid w:val="00A66429"/>
    <w:rsid w:val="00A66B89"/>
    <w:rsid w:val="00A672B8"/>
    <w:rsid w:val="00A67525"/>
    <w:rsid w:val="00A675B7"/>
    <w:rsid w:val="00A70F51"/>
    <w:rsid w:val="00A722C5"/>
    <w:rsid w:val="00A725EA"/>
    <w:rsid w:val="00A72B86"/>
    <w:rsid w:val="00A72D49"/>
    <w:rsid w:val="00A73129"/>
    <w:rsid w:val="00A731A8"/>
    <w:rsid w:val="00A738EE"/>
    <w:rsid w:val="00A74044"/>
    <w:rsid w:val="00A74755"/>
    <w:rsid w:val="00A75657"/>
    <w:rsid w:val="00A75889"/>
    <w:rsid w:val="00A75BB0"/>
    <w:rsid w:val="00A75F86"/>
    <w:rsid w:val="00A75FD8"/>
    <w:rsid w:val="00A76968"/>
    <w:rsid w:val="00A76E5D"/>
    <w:rsid w:val="00A77A39"/>
    <w:rsid w:val="00A77DD0"/>
    <w:rsid w:val="00A8025B"/>
    <w:rsid w:val="00A80ABA"/>
    <w:rsid w:val="00A8136A"/>
    <w:rsid w:val="00A815A0"/>
    <w:rsid w:val="00A82346"/>
    <w:rsid w:val="00A826C5"/>
    <w:rsid w:val="00A83614"/>
    <w:rsid w:val="00A84A3F"/>
    <w:rsid w:val="00A84C15"/>
    <w:rsid w:val="00A87459"/>
    <w:rsid w:val="00A915F4"/>
    <w:rsid w:val="00A91704"/>
    <w:rsid w:val="00A9293D"/>
    <w:rsid w:val="00A92B0E"/>
    <w:rsid w:val="00A92BA1"/>
    <w:rsid w:val="00A92E1E"/>
    <w:rsid w:val="00A931E7"/>
    <w:rsid w:val="00A93527"/>
    <w:rsid w:val="00A936E2"/>
    <w:rsid w:val="00A93807"/>
    <w:rsid w:val="00A947B5"/>
    <w:rsid w:val="00A94CA2"/>
    <w:rsid w:val="00A94EB9"/>
    <w:rsid w:val="00A95350"/>
    <w:rsid w:val="00A95A32"/>
    <w:rsid w:val="00A95A5E"/>
    <w:rsid w:val="00A95CDE"/>
    <w:rsid w:val="00A96280"/>
    <w:rsid w:val="00A977EB"/>
    <w:rsid w:val="00A97921"/>
    <w:rsid w:val="00AA093C"/>
    <w:rsid w:val="00AA2519"/>
    <w:rsid w:val="00AA26A2"/>
    <w:rsid w:val="00AA2C90"/>
    <w:rsid w:val="00AA414E"/>
    <w:rsid w:val="00AA41F6"/>
    <w:rsid w:val="00AA43AE"/>
    <w:rsid w:val="00AA4669"/>
    <w:rsid w:val="00AA52F9"/>
    <w:rsid w:val="00AA54DF"/>
    <w:rsid w:val="00AA5547"/>
    <w:rsid w:val="00AA697E"/>
    <w:rsid w:val="00AA718E"/>
    <w:rsid w:val="00AA7437"/>
    <w:rsid w:val="00AA76F5"/>
    <w:rsid w:val="00AA7E53"/>
    <w:rsid w:val="00AB03BA"/>
    <w:rsid w:val="00AB054F"/>
    <w:rsid w:val="00AB077B"/>
    <w:rsid w:val="00AB0A2C"/>
    <w:rsid w:val="00AB178E"/>
    <w:rsid w:val="00AB22DF"/>
    <w:rsid w:val="00AB258F"/>
    <w:rsid w:val="00AB2824"/>
    <w:rsid w:val="00AB2E9E"/>
    <w:rsid w:val="00AB463F"/>
    <w:rsid w:val="00AB4873"/>
    <w:rsid w:val="00AB4A5D"/>
    <w:rsid w:val="00AB4F04"/>
    <w:rsid w:val="00AB75F0"/>
    <w:rsid w:val="00AB7E72"/>
    <w:rsid w:val="00AC13F6"/>
    <w:rsid w:val="00AC1750"/>
    <w:rsid w:val="00AC1793"/>
    <w:rsid w:val="00AC20B9"/>
    <w:rsid w:val="00AC35AD"/>
    <w:rsid w:val="00AC4311"/>
    <w:rsid w:val="00AC4421"/>
    <w:rsid w:val="00AC5AB5"/>
    <w:rsid w:val="00AC6200"/>
    <w:rsid w:val="00AC6A97"/>
    <w:rsid w:val="00AC6BA5"/>
    <w:rsid w:val="00AC6BC6"/>
    <w:rsid w:val="00AC75CC"/>
    <w:rsid w:val="00AD0C6F"/>
    <w:rsid w:val="00AD2BAE"/>
    <w:rsid w:val="00AD2F51"/>
    <w:rsid w:val="00AD3234"/>
    <w:rsid w:val="00AD44D9"/>
    <w:rsid w:val="00AD45E5"/>
    <w:rsid w:val="00AD48B9"/>
    <w:rsid w:val="00AD4D3C"/>
    <w:rsid w:val="00AD54D7"/>
    <w:rsid w:val="00AD7338"/>
    <w:rsid w:val="00AD76E8"/>
    <w:rsid w:val="00AD7774"/>
    <w:rsid w:val="00AE0094"/>
    <w:rsid w:val="00AE02D2"/>
    <w:rsid w:val="00AE0776"/>
    <w:rsid w:val="00AE0BAB"/>
    <w:rsid w:val="00AE1BC8"/>
    <w:rsid w:val="00AE317C"/>
    <w:rsid w:val="00AE3690"/>
    <w:rsid w:val="00AE48C7"/>
    <w:rsid w:val="00AE62D6"/>
    <w:rsid w:val="00AE65E2"/>
    <w:rsid w:val="00AE7197"/>
    <w:rsid w:val="00AF01BC"/>
    <w:rsid w:val="00AF1460"/>
    <w:rsid w:val="00AF1EBF"/>
    <w:rsid w:val="00AF3277"/>
    <w:rsid w:val="00AF4C72"/>
    <w:rsid w:val="00AF680D"/>
    <w:rsid w:val="00AF7059"/>
    <w:rsid w:val="00AF794F"/>
    <w:rsid w:val="00B007AE"/>
    <w:rsid w:val="00B014F2"/>
    <w:rsid w:val="00B03CB0"/>
    <w:rsid w:val="00B0476B"/>
    <w:rsid w:val="00B04BE8"/>
    <w:rsid w:val="00B04FBC"/>
    <w:rsid w:val="00B07FCB"/>
    <w:rsid w:val="00B1026B"/>
    <w:rsid w:val="00B104B6"/>
    <w:rsid w:val="00B10D7A"/>
    <w:rsid w:val="00B11AB5"/>
    <w:rsid w:val="00B121F0"/>
    <w:rsid w:val="00B127F3"/>
    <w:rsid w:val="00B12B42"/>
    <w:rsid w:val="00B1348C"/>
    <w:rsid w:val="00B137DE"/>
    <w:rsid w:val="00B1391E"/>
    <w:rsid w:val="00B14299"/>
    <w:rsid w:val="00B15449"/>
    <w:rsid w:val="00B15A85"/>
    <w:rsid w:val="00B15CA5"/>
    <w:rsid w:val="00B1645E"/>
    <w:rsid w:val="00B16AD3"/>
    <w:rsid w:val="00B17FB6"/>
    <w:rsid w:val="00B21E1E"/>
    <w:rsid w:val="00B2265B"/>
    <w:rsid w:val="00B2281C"/>
    <w:rsid w:val="00B22D8F"/>
    <w:rsid w:val="00B2351D"/>
    <w:rsid w:val="00B249D5"/>
    <w:rsid w:val="00B25827"/>
    <w:rsid w:val="00B26CE8"/>
    <w:rsid w:val="00B27380"/>
    <w:rsid w:val="00B277D2"/>
    <w:rsid w:val="00B27831"/>
    <w:rsid w:val="00B32B6B"/>
    <w:rsid w:val="00B32FED"/>
    <w:rsid w:val="00B34A1F"/>
    <w:rsid w:val="00B35A79"/>
    <w:rsid w:val="00B360EF"/>
    <w:rsid w:val="00B37A61"/>
    <w:rsid w:val="00B400A1"/>
    <w:rsid w:val="00B40E3C"/>
    <w:rsid w:val="00B43EAF"/>
    <w:rsid w:val="00B44B2B"/>
    <w:rsid w:val="00B44D87"/>
    <w:rsid w:val="00B4596D"/>
    <w:rsid w:val="00B4597E"/>
    <w:rsid w:val="00B46406"/>
    <w:rsid w:val="00B500B0"/>
    <w:rsid w:val="00B504E4"/>
    <w:rsid w:val="00B51C1A"/>
    <w:rsid w:val="00B51C9B"/>
    <w:rsid w:val="00B521E3"/>
    <w:rsid w:val="00B53003"/>
    <w:rsid w:val="00B53668"/>
    <w:rsid w:val="00B5379B"/>
    <w:rsid w:val="00B5417D"/>
    <w:rsid w:val="00B54682"/>
    <w:rsid w:val="00B54FCB"/>
    <w:rsid w:val="00B5616F"/>
    <w:rsid w:val="00B57293"/>
    <w:rsid w:val="00B57387"/>
    <w:rsid w:val="00B60BB4"/>
    <w:rsid w:val="00B60CBB"/>
    <w:rsid w:val="00B611F9"/>
    <w:rsid w:val="00B63C6A"/>
    <w:rsid w:val="00B65824"/>
    <w:rsid w:val="00B65F19"/>
    <w:rsid w:val="00B66AC9"/>
    <w:rsid w:val="00B67543"/>
    <w:rsid w:val="00B70404"/>
    <w:rsid w:val="00B705A0"/>
    <w:rsid w:val="00B714C8"/>
    <w:rsid w:val="00B7194A"/>
    <w:rsid w:val="00B72080"/>
    <w:rsid w:val="00B72A8A"/>
    <w:rsid w:val="00B731CA"/>
    <w:rsid w:val="00B73A10"/>
    <w:rsid w:val="00B7598A"/>
    <w:rsid w:val="00B76C2E"/>
    <w:rsid w:val="00B77E99"/>
    <w:rsid w:val="00B81318"/>
    <w:rsid w:val="00B814EF"/>
    <w:rsid w:val="00B81BF2"/>
    <w:rsid w:val="00B81CA1"/>
    <w:rsid w:val="00B82650"/>
    <w:rsid w:val="00B8280D"/>
    <w:rsid w:val="00B83367"/>
    <w:rsid w:val="00B853B1"/>
    <w:rsid w:val="00B85FAA"/>
    <w:rsid w:val="00B86CAE"/>
    <w:rsid w:val="00B872D8"/>
    <w:rsid w:val="00B90016"/>
    <w:rsid w:val="00B9258B"/>
    <w:rsid w:val="00B93086"/>
    <w:rsid w:val="00B93298"/>
    <w:rsid w:val="00B951E6"/>
    <w:rsid w:val="00B952BB"/>
    <w:rsid w:val="00B956C5"/>
    <w:rsid w:val="00B95846"/>
    <w:rsid w:val="00B970D0"/>
    <w:rsid w:val="00B97DC8"/>
    <w:rsid w:val="00BA0C91"/>
    <w:rsid w:val="00BA1218"/>
    <w:rsid w:val="00BA19ED"/>
    <w:rsid w:val="00BA24CB"/>
    <w:rsid w:val="00BA3BBA"/>
    <w:rsid w:val="00BA3BC4"/>
    <w:rsid w:val="00BA4B8D"/>
    <w:rsid w:val="00BA5934"/>
    <w:rsid w:val="00BA69D0"/>
    <w:rsid w:val="00BA7324"/>
    <w:rsid w:val="00BA73FA"/>
    <w:rsid w:val="00BB0F5C"/>
    <w:rsid w:val="00BB1734"/>
    <w:rsid w:val="00BB20F1"/>
    <w:rsid w:val="00BB4D30"/>
    <w:rsid w:val="00BB549F"/>
    <w:rsid w:val="00BB64D6"/>
    <w:rsid w:val="00BB6C05"/>
    <w:rsid w:val="00BB7D4D"/>
    <w:rsid w:val="00BC0427"/>
    <w:rsid w:val="00BC0F7D"/>
    <w:rsid w:val="00BC2009"/>
    <w:rsid w:val="00BC2CCB"/>
    <w:rsid w:val="00BC31DD"/>
    <w:rsid w:val="00BC3583"/>
    <w:rsid w:val="00BC46AD"/>
    <w:rsid w:val="00BC7884"/>
    <w:rsid w:val="00BD14FB"/>
    <w:rsid w:val="00BD1B90"/>
    <w:rsid w:val="00BD3F06"/>
    <w:rsid w:val="00BD4A5F"/>
    <w:rsid w:val="00BD6AAF"/>
    <w:rsid w:val="00BD7872"/>
    <w:rsid w:val="00BD7D31"/>
    <w:rsid w:val="00BD7E5D"/>
    <w:rsid w:val="00BE05D2"/>
    <w:rsid w:val="00BE06AE"/>
    <w:rsid w:val="00BE21F4"/>
    <w:rsid w:val="00BE2613"/>
    <w:rsid w:val="00BE2DF8"/>
    <w:rsid w:val="00BE3255"/>
    <w:rsid w:val="00BE34A6"/>
    <w:rsid w:val="00BE4C3C"/>
    <w:rsid w:val="00BE4F43"/>
    <w:rsid w:val="00BE5AD0"/>
    <w:rsid w:val="00BE7349"/>
    <w:rsid w:val="00BF0872"/>
    <w:rsid w:val="00BF1137"/>
    <w:rsid w:val="00BF128E"/>
    <w:rsid w:val="00BF1955"/>
    <w:rsid w:val="00BF1D33"/>
    <w:rsid w:val="00BF4BFC"/>
    <w:rsid w:val="00BF675F"/>
    <w:rsid w:val="00BF6A0D"/>
    <w:rsid w:val="00BF6B08"/>
    <w:rsid w:val="00BF6E9A"/>
    <w:rsid w:val="00BF7361"/>
    <w:rsid w:val="00BF7C79"/>
    <w:rsid w:val="00C014E1"/>
    <w:rsid w:val="00C02168"/>
    <w:rsid w:val="00C02769"/>
    <w:rsid w:val="00C02987"/>
    <w:rsid w:val="00C02ED4"/>
    <w:rsid w:val="00C0404A"/>
    <w:rsid w:val="00C056B1"/>
    <w:rsid w:val="00C06859"/>
    <w:rsid w:val="00C069F7"/>
    <w:rsid w:val="00C074DD"/>
    <w:rsid w:val="00C10388"/>
    <w:rsid w:val="00C104BE"/>
    <w:rsid w:val="00C143B3"/>
    <w:rsid w:val="00C14851"/>
    <w:rsid w:val="00C1496A"/>
    <w:rsid w:val="00C16996"/>
    <w:rsid w:val="00C202D4"/>
    <w:rsid w:val="00C21A4D"/>
    <w:rsid w:val="00C21D37"/>
    <w:rsid w:val="00C22DAA"/>
    <w:rsid w:val="00C279C0"/>
    <w:rsid w:val="00C30991"/>
    <w:rsid w:val="00C33079"/>
    <w:rsid w:val="00C33354"/>
    <w:rsid w:val="00C345C2"/>
    <w:rsid w:val="00C34658"/>
    <w:rsid w:val="00C34C3D"/>
    <w:rsid w:val="00C35617"/>
    <w:rsid w:val="00C35BA5"/>
    <w:rsid w:val="00C36581"/>
    <w:rsid w:val="00C3769F"/>
    <w:rsid w:val="00C37908"/>
    <w:rsid w:val="00C37FBE"/>
    <w:rsid w:val="00C405D4"/>
    <w:rsid w:val="00C419FD"/>
    <w:rsid w:val="00C421B4"/>
    <w:rsid w:val="00C42BB8"/>
    <w:rsid w:val="00C432C2"/>
    <w:rsid w:val="00C43372"/>
    <w:rsid w:val="00C442B1"/>
    <w:rsid w:val="00C447A2"/>
    <w:rsid w:val="00C4501E"/>
    <w:rsid w:val="00C45231"/>
    <w:rsid w:val="00C463E7"/>
    <w:rsid w:val="00C466C8"/>
    <w:rsid w:val="00C4792C"/>
    <w:rsid w:val="00C47B9A"/>
    <w:rsid w:val="00C51948"/>
    <w:rsid w:val="00C51DD9"/>
    <w:rsid w:val="00C52529"/>
    <w:rsid w:val="00C528EF"/>
    <w:rsid w:val="00C52951"/>
    <w:rsid w:val="00C52AD9"/>
    <w:rsid w:val="00C53199"/>
    <w:rsid w:val="00C531DF"/>
    <w:rsid w:val="00C53856"/>
    <w:rsid w:val="00C54DC8"/>
    <w:rsid w:val="00C551FF"/>
    <w:rsid w:val="00C6051B"/>
    <w:rsid w:val="00C60C09"/>
    <w:rsid w:val="00C62171"/>
    <w:rsid w:val="00C63394"/>
    <w:rsid w:val="00C633D0"/>
    <w:rsid w:val="00C646A2"/>
    <w:rsid w:val="00C64E12"/>
    <w:rsid w:val="00C651BF"/>
    <w:rsid w:val="00C653C1"/>
    <w:rsid w:val="00C656E3"/>
    <w:rsid w:val="00C65A45"/>
    <w:rsid w:val="00C66258"/>
    <w:rsid w:val="00C662D2"/>
    <w:rsid w:val="00C671AA"/>
    <w:rsid w:val="00C675D3"/>
    <w:rsid w:val="00C6779E"/>
    <w:rsid w:val="00C67B49"/>
    <w:rsid w:val="00C71CD8"/>
    <w:rsid w:val="00C72833"/>
    <w:rsid w:val="00C74208"/>
    <w:rsid w:val="00C75587"/>
    <w:rsid w:val="00C76644"/>
    <w:rsid w:val="00C76A1D"/>
    <w:rsid w:val="00C8009A"/>
    <w:rsid w:val="00C80F1D"/>
    <w:rsid w:val="00C828B2"/>
    <w:rsid w:val="00C82A67"/>
    <w:rsid w:val="00C82AC4"/>
    <w:rsid w:val="00C82FB1"/>
    <w:rsid w:val="00C8353B"/>
    <w:rsid w:val="00C83A99"/>
    <w:rsid w:val="00C83D72"/>
    <w:rsid w:val="00C84A36"/>
    <w:rsid w:val="00C85975"/>
    <w:rsid w:val="00C90F8A"/>
    <w:rsid w:val="00C912EE"/>
    <w:rsid w:val="00C91962"/>
    <w:rsid w:val="00C91BB9"/>
    <w:rsid w:val="00C91CFE"/>
    <w:rsid w:val="00C91F05"/>
    <w:rsid w:val="00C93CF5"/>
    <w:rsid w:val="00C93F40"/>
    <w:rsid w:val="00C94016"/>
    <w:rsid w:val="00C949CA"/>
    <w:rsid w:val="00C94D4E"/>
    <w:rsid w:val="00C955FA"/>
    <w:rsid w:val="00C96345"/>
    <w:rsid w:val="00C9728D"/>
    <w:rsid w:val="00CA085D"/>
    <w:rsid w:val="00CA0C3F"/>
    <w:rsid w:val="00CA1D1D"/>
    <w:rsid w:val="00CA2B9A"/>
    <w:rsid w:val="00CA3010"/>
    <w:rsid w:val="00CA3500"/>
    <w:rsid w:val="00CA3D0C"/>
    <w:rsid w:val="00CA496D"/>
    <w:rsid w:val="00CA5A35"/>
    <w:rsid w:val="00CA5A83"/>
    <w:rsid w:val="00CA5CA7"/>
    <w:rsid w:val="00CB1D19"/>
    <w:rsid w:val="00CB44A8"/>
    <w:rsid w:val="00CB453C"/>
    <w:rsid w:val="00CB4AD1"/>
    <w:rsid w:val="00CB58BF"/>
    <w:rsid w:val="00CB71DD"/>
    <w:rsid w:val="00CB7492"/>
    <w:rsid w:val="00CB7F0E"/>
    <w:rsid w:val="00CC0E78"/>
    <w:rsid w:val="00CC13B2"/>
    <w:rsid w:val="00CC20A2"/>
    <w:rsid w:val="00CC2236"/>
    <w:rsid w:val="00CC249E"/>
    <w:rsid w:val="00CC4295"/>
    <w:rsid w:val="00CC4948"/>
    <w:rsid w:val="00CC4ACC"/>
    <w:rsid w:val="00CC4AEE"/>
    <w:rsid w:val="00CC601B"/>
    <w:rsid w:val="00CC60DF"/>
    <w:rsid w:val="00CC66DD"/>
    <w:rsid w:val="00CC70E4"/>
    <w:rsid w:val="00CC781F"/>
    <w:rsid w:val="00CD02F7"/>
    <w:rsid w:val="00CD07B8"/>
    <w:rsid w:val="00CD1063"/>
    <w:rsid w:val="00CD10F7"/>
    <w:rsid w:val="00CD1A03"/>
    <w:rsid w:val="00CD1CF1"/>
    <w:rsid w:val="00CD1E55"/>
    <w:rsid w:val="00CD1F8F"/>
    <w:rsid w:val="00CD27A5"/>
    <w:rsid w:val="00CD37E3"/>
    <w:rsid w:val="00CD5360"/>
    <w:rsid w:val="00CD536F"/>
    <w:rsid w:val="00CD559F"/>
    <w:rsid w:val="00CD567F"/>
    <w:rsid w:val="00CD67CD"/>
    <w:rsid w:val="00CD6F29"/>
    <w:rsid w:val="00CD6F2C"/>
    <w:rsid w:val="00CD7248"/>
    <w:rsid w:val="00CE0508"/>
    <w:rsid w:val="00CE082B"/>
    <w:rsid w:val="00CE0902"/>
    <w:rsid w:val="00CE0E05"/>
    <w:rsid w:val="00CE1E64"/>
    <w:rsid w:val="00CE1E7A"/>
    <w:rsid w:val="00CE21E2"/>
    <w:rsid w:val="00CE2CD8"/>
    <w:rsid w:val="00CE4064"/>
    <w:rsid w:val="00CE5530"/>
    <w:rsid w:val="00CE7584"/>
    <w:rsid w:val="00CE75FB"/>
    <w:rsid w:val="00CE7B59"/>
    <w:rsid w:val="00CF0DFD"/>
    <w:rsid w:val="00CF11CF"/>
    <w:rsid w:val="00CF12BE"/>
    <w:rsid w:val="00CF1307"/>
    <w:rsid w:val="00CF1D7C"/>
    <w:rsid w:val="00CF234D"/>
    <w:rsid w:val="00CF2A23"/>
    <w:rsid w:val="00CF353C"/>
    <w:rsid w:val="00CF35AA"/>
    <w:rsid w:val="00CF3B68"/>
    <w:rsid w:val="00CF3BE1"/>
    <w:rsid w:val="00CF4070"/>
    <w:rsid w:val="00CF41D5"/>
    <w:rsid w:val="00CF50EE"/>
    <w:rsid w:val="00D009BC"/>
    <w:rsid w:val="00D01309"/>
    <w:rsid w:val="00D018DA"/>
    <w:rsid w:val="00D018F9"/>
    <w:rsid w:val="00D01D1C"/>
    <w:rsid w:val="00D02E5B"/>
    <w:rsid w:val="00D03918"/>
    <w:rsid w:val="00D03B6F"/>
    <w:rsid w:val="00D03D1D"/>
    <w:rsid w:val="00D05669"/>
    <w:rsid w:val="00D0583F"/>
    <w:rsid w:val="00D05B09"/>
    <w:rsid w:val="00D07EDB"/>
    <w:rsid w:val="00D105A1"/>
    <w:rsid w:val="00D10715"/>
    <w:rsid w:val="00D10869"/>
    <w:rsid w:val="00D10969"/>
    <w:rsid w:val="00D116D2"/>
    <w:rsid w:val="00D119AE"/>
    <w:rsid w:val="00D12325"/>
    <w:rsid w:val="00D12B15"/>
    <w:rsid w:val="00D13841"/>
    <w:rsid w:val="00D13A54"/>
    <w:rsid w:val="00D1597B"/>
    <w:rsid w:val="00D16A3C"/>
    <w:rsid w:val="00D17553"/>
    <w:rsid w:val="00D176E4"/>
    <w:rsid w:val="00D2164F"/>
    <w:rsid w:val="00D21AD5"/>
    <w:rsid w:val="00D21DD0"/>
    <w:rsid w:val="00D226BB"/>
    <w:rsid w:val="00D24272"/>
    <w:rsid w:val="00D24302"/>
    <w:rsid w:val="00D24BB4"/>
    <w:rsid w:val="00D24E7E"/>
    <w:rsid w:val="00D2544B"/>
    <w:rsid w:val="00D25476"/>
    <w:rsid w:val="00D25E89"/>
    <w:rsid w:val="00D26202"/>
    <w:rsid w:val="00D269C8"/>
    <w:rsid w:val="00D27141"/>
    <w:rsid w:val="00D274DE"/>
    <w:rsid w:val="00D27A55"/>
    <w:rsid w:val="00D32591"/>
    <w:rsid w:val="00D329B4"/>
    <w:rsid w:val="00D33427"/>
    <w:rsid w:val="00D33D42"/>
    <w:rsid w:val="00D342E3"/>
    <w:rsid w:val="00D34CA5"/>
    <w:rsid w:val="00D360ED"/>
    <w:rsid w:val="00D3651E"/>
    <w:rsid w:val="00D36D67"/>
    <w:rsid w:val="00D37B8D"/>
    <w:rsid w:val="00D37BE9"/>
    <w:rsid w:val="00D403BA"/>
    <w:rsid w:val="00D40445"/>
    <w:rsid w:val="00D40D45"/>
    <w:rsid w:val="00D42D45"/>
    <w:rsid w:val="00D43918"/>
    <w:rsid w:val="00D440BC"/>
    <w:rsid w:val="00D45F40"/>
    <w:rsid w:val="00D516A3"/>
    <w:rsid w:val="00D526FB"/>
    <w:rsid w:val="00D530F0"/>
    <w:rsid w:val="00D53A26"/>
    <w:rsid w:val="00D53D22"/>
    <w:rsid w:val="00D53E41"/>
    <w:rsid w:val="00D541E1"/>
    <w:rsid w:val="00D542D3"/>
    <w:rsid w:val="00D5469D"/>
    <w:rsid w:val="00D54880"/>
    <w:rsid w:val="00D54D98"/>
    <w:rsid w:val="00D55336"/>
    <w:rsid w:val="00D5547C"/>
    <w:rsid w:val="00D5648F"/>
    <w:rsid w:val="00D56901"/>
    <w:rsid w:val="00D5715C"/>
    <w:rsid w:val="00D5727D"/>
    <w:rsid w:val="00D573D0"/>
    <w:rsid w:val="00D57972"/>
    <w:rsid w:val="00D57A95"/>
    <w:rsid w:val="00D57EDF"/>
    <w:rsid w:val="00D60B65"/>
    <w:rsid w:val="00D6138B"/>
    <w:rsid w:val="00D61C02"/>
    <w:rsid w:val="00D62AF4"/>
    <w:rsid w:val="00D6339E"/>
    <w:rsid w:val="00D63A1E"/>
    <w:rsid w:val="00D63CB8"/>
    <w:rsid w:val="00D647C0"/>
    <w:rsid w:val="00D654B2"/>
    <w:rsid w:val="00D67284"/>
    <w:rsid w:val="00D675A9"/>
    <w:rsid w:val="00D70317"/>
    <w:rsid w:val="00D707F9"/>
    <w:rsid w:val="00D7080D"/>
    <w:rsid w:val="00D70ED4"/>
    <w:rsid w:val="00D71675"/>
    <w:rsid w:val="00D738D6"/>
    <w:rsid w:val="00D7429C"/>
    <w:rsid w:val="00D75582"/>
    <w:rsid w:val="00D755EB"/>
    <w:rsid w:val="00D76048"/>
    <w:rsid w:val="00D77463"/>
    <w:rsid w:val="00D82E6F"/>
    <w:rsid w:val="00D84A00"/>
    <w:rsid w:val="00D858AA"/>
    <w:rsid w:val="00D85B97"/>
    <w:rsid w:val="00D86307"/>
    <w:rsid w:val="00D86B97"/>
    <w:rsid w:val="00D8797E"/>
    <w:rsid w:val="00D87E00"/>
    <w:rsid w:val="00D90656"/>
    <w:rsid w:val="00D9134D"/>
    <w:rsid w:val="00D91695"/>
    <w:rsid w:val="00D92076"/>
    <w:rsid w:val="00D92CBC"/>
    <w:rsid w:val="00D938E6"/>
    <w:rsid w:val="00D93E64"/>
    <w:rsid w:val="00D94D00"/>
    <w:rsid w:val="00D954A3"/>
    <w:rsid w:val="00D960C6"/>
    <w:rsid w:val="00D961BF"/>
    <w:rsid w:val="00D97351"/>
    <w:rsid w:val="00D97926"/>
    <w:rsid w:val="00D97EFD"/>
    <w:rsid w:val="00DA1EB8"/>
    <w:rsid w:val="00DA23F5"/>
    <w:rsid w:val="00DA2C2B"/>
    <w:rsid w:val="00DA2C51"/>
    <w:rsid w:val="00DA2E9F"/>
    <w:rsid w:val="00DA315B"/>
    <w:rsid w:val="00DA3367"/>
    <w:rsid w:val="00DA35AA"/>
    <w:rsid w:val="00DA3B5B"/>
    <w:rsid w:val="00DA4377"/>
    <w:rsid w:val="00DA4AF9"/>
    <w:rsid w:val="00DA50E9"/>
    <w:rsid w:val="00DA539E"/>
    <w:rsid w:val="00DA56D4"/>
    <w:rsid w:val="00DA5D37"/>
    <w:rsid w:val="00DA6D08"/>
    <w:rsid w:val="00DA7A03"/>
    <w:rsid w:val="00DB0FFE"/>
    <w:rsid w:val="00DB168F"/>
    <w:rsid w:val="00DB1818"/>
    <w:rsid w:val="00DB1AE4"/>
    <w:rsid w:val="00DB4419"/>
    <w:rsid w:val="00DB4674"/>
    <w:rsid w:val="00DB5427"/>
    <w:rsid w:val="00DB696E"/>
    <w:rsid w:val="00DB6B20"/>
    <w:rsid w:val="00DB704C"/>
    <w:rsid w:val="00DB7149"/>
    <w:rsid w:val="00DC1B66"/>
    <w:rsid w:val="00DC309B"/>
    <w:rsid w:val="00DC342F"/>
    <w:rsid w:val="00DC4196"/>
    <w:rsid w:val="00DC43AC"/>
    <w:rsid w:val="00DC4DA2"/>
    <w:rsid w:val="00DC5B23"/>
    <w:rsid w:val="00DC73A0"/>
    <w:rsid w:val="00DD127A"/>
    <w:rsid w:val="00DD1E4D"/>
    <w:rsid w:val="00DD2C73"/>
    <w:rsid w:val="00DD2D69"/>
    <w:rsid w:val="00DD3144"/>
    <w:rsid w:val="00DD430C"/>
    <w:rsid w:val="00DD4C17"/>
    <w:rsid w:val="00DD5D88"/>
    <w:rsid w:val="00DD63EB"/>
    <w:rsid w:val="00DD68B2"/>
    <w:rsid w:val="00DD6EEC"/>
    <w:rsid w:val="00DD74A5"/>
    <w:rsid w:val="00DD7573"/>
    <w:rsid w:val="00DD75B0"/>
    <w:rsid w:val="00DE0C55"/>
    <w:rsid w:val="00DE1AF7"/>
    <w:rsid w:val="00DE1CBB"/>
    <w:rsid w:val="00DE1D2F"/>
    <w:rsid w:val="00DE2D5E"/>
    <w:rsid w:val="00DE2D77"/>
    <w:rsid w:val="00DE3AF0"/>
    <w:rsid w:val="00DE3E4C"/>
    <w:rsid w:val="00DE3E55"/>
    <w:rsid w:val="00DE3E83"/>
    <w:rsid w:val="00DE4B64"/>
    <w:rsid w:val="00DE5308"/>
    <w:rsid w:val="00DE63BF"/>
    <w:rsid w:val="00DE6FF4"/>
    <w:rsid w:val="00DE72EB"/>
    <w:rsid w:val="00DE79EC"/>
    <w:rsid w:val="00DE7F54"/>
    <w:rsid w:val="00DF0254"/>
    <w:rsid w:val="00DF10CD"/>
    <w:rsid w:val="00DF2B1F"/>
    <w:rsid w:val="00DF34DE"/>
    <w:rsid w:val="00DF466B"/>
    <w:rsid w:val="00DF62CD"/>
    <w:rsid w:val="00DF669C"/>
    <w:rsid w:val="00DF6CDF"/>
    <w:rsid w:val="00DF7174"/>
    <w:rsid w:val="00DF7A8A"/>
    <w:rsid w:val="00DF7D6C"/>
    <w:rsid w:val="00E00439"/>
    <w:rsid w:val="00E00D10"/>
    <w:rsid w:val="00E0374E"/>
    <w:rsid w:val="00E03E6D"/>
    <w:rsid w:val="00E042C1"/>
    <w:rsid w:val="00E05667"/>
    <w:rsid w:val="00E0613B"/>
    <w:rsid w:val="00E0663B"/>
    <w:rsid w:val="00E0723D"/>
    <w:rsid w:val="00E0733A"/>
    <w:rsid w:val="00E10A90"/>
    <w:rsid w:val="00E10BEE"/>
    <w:rsid w:val="00E11CC2"/>
    <w:rsid w:val="00E12229"/>
    <w:rsid w:val="00E127B8"/>
    <w:rsid w:val="00E12883"/>
    <w:rsid w:val="00E13378"/>
    <w:rsid w:val="00E147F6"/>
    <w:rsid w:val="00E1577B"/>
    <w:rsid w:val="00E16509"/>
    <w:rsid w:val="00E17493"/>
    <w:rsid w:val="00E17784"/>
    <w:rsid w:val="00E207A7"/>
    <w:rsid w:val="00E21DCF"/>
    <w:rsid w:val="00E22E58"/>
    <w:rsid w:val="00E22F49"/>
    <w:rsid w:val="00E233EF"/>
    <w:rsid w:val="00E24325"/>
    <w:rsid w:val="00E244AD"/>
    <w:rsid w:val="00E252C0"/>
    <w:rsid w:val="00E25AD9"/>
    <w:rsid w:val="00E264B4"/>
    <w:rsid w:val="00E26534"/>
    <w:rsid w:val="00E27299"/>
    <w:rsid w:val="00E27BE4"/>
    <w:rsid w:val="00E30186"/>
    <w:rsid w:val="00E316AA"/>
    <w:rsid w:val="00E32FCF"/>
    <w:rsid w:val="00E34D55"/>
    <w:rsid w:val="00E34EA4"/>
    <w:rsid w:val="00E3560D"/>
    <w:rsid w:val="00E376AD"/>
    <w:rsid w:val="00E40125"/>
    <w:rsid w:val="00E40F8E"/>
    <w:rsid w:val="00E41252"/>
    <w:rsid w:val="00E44582"/>
    <w:rsid w:val="00E445E5"/>
    <w:rsid w:val="00E460CF"/>
    <w:rsid w:val="00E4753A"/>
    <w:rsid w:val="00E47FC0"/>
    <w:rsid w:val="00E5014A"/>
    <w:rsid w:val="00E5077A"/>
    <w:rsid w:val="00E52697"/>
    <w:rsid w:val="00E54644"/>
    <w:rsid w:val="00E54D39"/>
    <w:rsid w:val="00E552BA"/>
    <w:rsid w:val="00E5542F"/>
    <w:rsid w:val="00E558D5"/>
    <w:rsid w:val="00E55ACE"/>
    <w:rsid w:val="00E55F97"/>
    <w:rsid w:val="00E56983"/>
    <w:rsid w:val="00E5795B"/>
    <w:rsid w:val="00E57E4D"/>
    <w:rsid w:val="00E608FD"/>
    <w:rsid w:val="00E629EB"/>
    <w:rsid w:val="00E63FB9"/>
    <w:rsid w:val="00E650F3"/>
    <w:rsid w:val="00E65108"/>
    <w:rsid w:val="00E65616"/>
    <w:rsid w:val="00E659E3"/>
    <w:rsid w:val="00E65C65"/>
    <w:rsid w:val="00E65E97"/>
    <w:rsid w:val="00E66544"/>
    <w:rsid w:val="00E66E8F"/>
    <w:rsid w:val="00E67B5E"/>
    <w:rsid w:val="00E67DED"/>
    <w:rsid w:val="00E67EE6"/>
    <w:rsid w:val="00E704AD"/>
    <w:rsid w:val="00E70EAE"/>
    <w:rsid w:val="00E70F90"/>
    <w:rsid w:val="00E71D37"/>
    <w:rsid w:val="00E73DC3"/>
    <w:rsid w:val="00E7432D"/>
    <w:rsid w:val="00E7534D"/>
    <w:rsid w:val="00E75534"/>
    <w:rsid w:val="00E77645"/>
    <w:rsid w:val="00E7797E"/>
    <w:rsid w:val="00E82855"/>
    <w:rsid w:val="00E82F93"/>
    <w:rsid w:val="00E83A68"/>
    <w:rsid w:val="00E84D31"/>
    <w:rsid w:val="00E850AB"/>
    <w:rsid w:val="00E87972"/>
    <w:rsid w:val="00E9093C"/>
    <w:rsid w:val="00E91A8F"/>
    <w:rsid w:val="00E91B18"/>
    <w:rsid w:val="00E91C5E"/>
    <w:rsid w:val="00E9290A"/>
    <w:rsid w:val="00E92AB9"/>
    <w:rsid w:val="00E92B82"/>
    <w:rsid w:val="00E96629"/>
    <w:rsid w:val="00E9669D"/>
    <w:rsid w:val="00E96BE7"/>
    <w:rsid w:val="00EA0108"/>
    <w:rsid w:val="00EA0437"/>
    <w:rsid w:val="00EA0CCA"/>
    <w:rsid w:val="00EA1039"/>
    <w:rsid w:val="00EA10F5"/>
    <w:rsid w:val="00EA15B0"/>
    <w:rsid w:val="00EA1AC5"/>
    <w:rsid w:val="00EA370E"/>
    <w:rsid w:val="00EA4488"/>
    <w:rsid w:val="00EA46ED"/>
    <w:rsid w:val="00EA5D4C"/>
    <w:rsid w:val="00EA5EA7"/>
    <w:rsid w:val="00EA7543"/>
    <w:rsid w:val="00EA75BC"/>
    <w:rsid w:val="00EB029D"/>
    <w:rsid w:val="00EB1840"/>
    <w:rsid w:val="00EB1917"/>
    <w:rsid w:val="00EB1ECA"/>
    <w:rsid w:val="00EB3B7A"/>
    <w:rsid w:val="00EB3D0F"/>
    <w:rsid w:val="00EB3E2F"/>
    <w:rsid w:val="00EB47A6"/>
    <w:rsid w:val="00EB4819"/>
    <w:rsid w:val="00EB5389"/>
    <w:rsid w:val="00EB55B7"/>
    <w:rsid w:val="00EB5E3B"/>
    <w:rsid w:val="00EB6CC1"/>
    <w:rsid w:val="00EB6DF7"/>
    <w:rsid w:val="00EB7671"/>
    <w:rsid w:val="00EC0968"/>
    <w:rsid w:val="00EC1D19"/>
    <w:rsid w:val="00EC1D4A"/>
    <w:rsid w:val="00EC2BF5"/>
    <w:rsid w:val="00EC2CBA"/>
    <w:rsid w:val="00EC300E"/>
    <w:rsid w:val="00EC3F6D"/>
    <w:rsid w:val="00EC411E"/>
    <w:rsid w:val="00EC4A25"/>
    <w:rsid w:val="00EC537A"/>
    <w:rsid w:val="00EC56B3"/>
    <w:rsid w:val="00EC5EE7"/>
    <w:rsid w:val="00EC7227"/>
    <w:rsid w:val="00EC727C"/>
    <w:rsid w:val="00ED1967"/>
    <w:rsid w:val="00ED1C43"/>
    <w:rsid w:val="00ED20B3"/>
    <w:rsid w:val="00ED210B"/>
    <w:rsid w:val="00ED3A6F"/>
    <w:rsid w:val="00ED3FB0"/>
    <w:rsid w:val="00ED4081"/>
    <w:rsid w:val="00ED5DF4"/>
    <w:rsid w:val="00ED5EC0"/>
    <w:rsid w:val="00ED601D"/>
    <w:rsid w:val="00ED6BCA"/>
    <w:rsid w:val="00ED74C6"/>
    <w:rsid w:val="00EE1AC5"/>
    <w:rsid w:val="00EE35F4"/>
    <w:rsid w:val="00EE38A0"/>
    <w:rsid w:val="00EE3AD7"/>
    <w:rsid w:val="00EE4A7F"/>
    <w:rsid w:val="00EE5073"/>
    <w:rsid w:val="00EE7023"/>
    <w:rsid w:val="00EE7440"/>
    <w:rsid w:val="00EF037D"/>
    <w:rsid w:val="00EF3932"/>
    <w:rsid w:val="00EF467B"/>
    <w:rsid w:val="00EF4FD3"/>
    <w:rsid w:val="00EF608C"/>
    <w:rsid w:val="00EF61F8"/>
    <w:rsid w:val="00EF62AB"/>
    <w:rsid w:val="00EF68D8"/>
    <w:rsid w:val="00EF70BA"/>
    <w:rsid w:val="00EF741C"/>
    <w:rsid w:val="00EF7C34"/>
    <w:rsid w:val="00F01CD2"/>
    <w:rsid w:val="00F020B8"/>
    <w:rsid w:val="00F020E7"/>
    <w:rsid w:val="00F02496"/>
    <w:rsid w:val="00F025A2"/>
    <w:rsid w:val="00F028A7"/>
    <w:rsid w:val="00F03C3E"/>
    <w:rsid w:val="00F04712"/>
    <w:rsid w:val="00F05A86"/>
    <w:rsid w:val="00F05B9B"/>
    <w:rsid w:val="00F063AC"/>
    <w:rsid w:val="00F064DE"/>
    <w:rsid w:val="00F0692A"/>
    <w:rsid w:val="00F07E67"/>
    <w:rsid w:val="00F1000A"/>
    <w:rsid w:val="00F10902"/>
    <w:rsid w:val="00F112DD"/>
    <w:rsid w:val="00F117E0"/>
    <w:rsid w:val="00F126D2"/>
    <w:rsid w:val="00F13360"/>
    <w:rsid w:val="00F13F94"/>
    <w:rsid w:val="00F14396"/>
    <w:rsid w:val="00F144A9"/>
    <w:rsid w:val="00F1524F"/>
    <w:rsid w:val="00F16679"/>
    <w:rsid w:val="00F16AB6"/>
    <w:rsid w:val="00F176E9"/>
    <w:rsid w:val="00F17AAF"/>
    <w:rsid w:val="00F17D1D"/>
    <w:rsid w:val="00F17DFD"/>
    <w:rsid w:val="00F20B0E"/>
    <w:rsid w:val="00F20BA4"/>
    <w:rsid w:val="00F226F5"/>
    <w:rsid w:val="00F22D34"/>
    <w:rsid w:val="00F22EC7"/>
    <w:rsid w:val="00F2424F"/>
    <w:rsid w:val="00F24A14"/>
    <w:rsid w:val="00F24D35"/>
    <w:rsid w:val="00F26515"/>
    <w:rsid w:val="00F26942"/>
    <w:rsid w:val="00F26E84"/>
    <w:rsid w:val="00F26EAF"/>
    <w:rsid w:val="00F26F03"/>
    <w:rsid w:val="00F302C8"/>
    <w:rsid w:val="00F3070D"/>
    <w:rsid w:val="00F3160B"/>
    <w:rsid w:val="00F31695"/>
    <w:rsid w:val="00F31780"/>
    <w:rsid w:val="00F31FF3"/>
    <w:rsid w:val="00F325C8"/>
    <w:rsid w:val="00F326EB"/>
    <w:rsid w:val="00F33102"/>
    <w:rsid w:val="00F337E0"/>
    <w:rsid w:val="00F33B74"/>
    <w:rsid w:val="00F33C6A"/>
    <w:rsid w:val="00F34081"/>
    <w:rsid w:val="00F35F94"/>
    <w:rsid w:val="00F36A5F"/>
    <w:rsid w:val="00F36FCA"/>
    <w:rsid w:val="00F37901"/>
    <w:rsid w:val="00F418A6"/>
    <w:rsid w:val="00F42825"/>
    <w:rsid w:val="00F42D1D"/>
    <w:rsid w:val="00F438ED"/>
    <w:rsid w:val="00F44E73"/>
    <w:rsid w:val="00F4558A"/>
    <w:rsid w:val="00F478D1"/>
    <w:rsid w:val="00F47C5A"/>
    <w:rsid w:val="00F47D89"/>
    <w:rsid w:val="00F47DDB"/>
    <w:rsid w:val="00F5046E"/>
    <w:rsid w:val="00F510DB"/>
    <w:rsid w:val="00F513C7"/>
    <w:rsid w:val="00F52007"/>
    <w:rsid w:val="00F52D98"/>
    <w:rsid w:val="00F54D68"/>
    <w:rsid w:val="00F57147"/>
    <w:rsid w:val="00F61D0C"/>
    <w:rsid w:val="00F61F68"/>
    <w:rsid w:val="00F6276B"/>
    <w:rsid w:val="00F62AAF"/>
    <w:rsid w:val="00F63515"/>
    <w:rsid w:val="00F63A7D"/>
    <w:rsid w:val="00F653B8"/>
    <w:rsid w:val="00F65484"/>
    <w:rsid w:val="00F662DD"/>
    <w:rsid w:val="00F66CDD"/>
    <w:rsid w:val="00F676C3"/>
    <w:rsid w:val="00F701A6"/>
    <w:rsid w:val="00F70436"/>
    <w:rsid w:val="00F70757"/>
    <w:rsid w:val="00F7125A"/>
    <w:rsid w:val="00F71D3D"/>
    <w:rsid w:val="00F71D83"/>
    <w:rsid w:val="00F71D90"/>
    <w:rsid w:val="00F723BA"/>
    <w:rsid w:val="00F72C70"/>
    <w:rsid w:val="00F73532"/>
    <w:rsid w:val="00F7557B"/>
    <w:rsid w:val="00F769C4"/>
    <w:rsid w:val="00F76C2B"/>
    <w:rsid w:val="00F7786D"/>
    <w:rsid w:val="00F77E2B"/>
    <w:rsid w:val="00F80A23"/>
    <w:rsid w:val="00F8174A"/>
    <w:rsid w:val="00F81A38"/>
    <w:rsid w:val="00F81C38"/>
    <w:rsid w:val="00F81EB3"/>
    <w:rsid w:val="00F82F29"/>
    <w:rsid w:val="00F8362E"/>
    <w:rsid w:val="00F83FE4"/>
    <w:rsid w:val="00F84762"/>
    <w:rsid w:val="00F853EF"/>
    <w:rsid w:val="00F855F6"/>
    <w:rsid w:val="00F85717"/>
    <w:rsid w:val="00F87993"/>
    <w:rsid w:val="00F9008D"/>
    <w:rsid w:val="00F9008F"/>
    <w:rsid w:val="00F918EC"/>
    <w:rsid w:val="00F91DF6"/>
    <w:rsid w:val="00F91F5E"/>
    <w:rsid w:val="00F920FC"/>
    <w:rsid w:val="00F940AA"/>
    <w:rsid w:val="00F940F7"/>
    <w:rsid w:val="00F94539"/>
    <w:rsid w:val="00F949CC"/>
    <w:rsid w:val="00F95374"/>
    <w:rsid w:val="00F956A3"/>
    <w:rsid w:val="00F97306"/>
    <w:rsid w:val="00F977B8"/>
    <w:rsid w:val="00FA086C"/>
    <w:rsid w:val="00FA0D70"/>
    <w:rsid w:val="00FA1121"/>
    <w:rsid w:val="00FA1266"/>
    <w:rsid w:val="00FA3115"/>
    <w:rsid w:val="00FA3A2F"/>
    <w:rsid w:val="00FA3D43"/>
    <w:rsid w:val="00FA469A"/>
    <w:rsid w:val="00FA56E1"/>
    <w:rsid w:val="00FA5A79"/>
    <w:rsid w:val="00FA5C2D"/>
    <w:rsid w:val="00FB0018"/>
    <w:rsid w:val="00FB072D"/>
    <w:rsid w:val="00FB0829"/>
    <w:rsid w:val="00FB0F8A"/>
    <w:rsid w:val="00FB1339"/>
    <w:rsid w:val="00FB1546"/>
    <w:rsid w:val="00FB296E"/>
    <w:rsid w:val="00FB2C96"/>
    <w:rsid w:val="00FB3795"/>
    <w:rsid w:val="00FB6932"/>
    <w:rsid w:val="00FB6AC9"/>
    <w:rsid w:val="00FB7070"/>
    <w:rsid w:val="00FB7901"/>
    <w:rsid w:val="00FC04C4"/>
    <w:rsid w:val="00FC0DA4"/>
    <w:rsid w:val="00FC0F62"/>
    <w:rsid w:val="00FC1192"/>
    <w:rsid w:val="00FC1915"/>
    <w:rsid w:val="00FC2532"/>
    <w:rsid w:val="00FC2A89"/>
    <w:rsid w:val="00FC3490"/>
    <w:rsid w:val="00FC67E7"/>
    <w:rsid w:val="00FC7895"/>
    <w:rsid w:val="00FC7E4A"/>
    <w:rsid w:val="00FC7EC5"/>
    <w:rsid w:val="00FD0463"/>
    <w:rsid w:val="00FD118D"/>
    <w:rsid w:val="00FD1A2D"/>
    <w:rsid w:val="00FD23EB"/>
    <w:rsid w:val="00FD2D5D"/>
    <w:rsid w:val="00FD329B"/>
    <w:rsid w:val="00FD368D"/>
    <w:rsid w:val="00FE029A"/>
    <w:rsid w:val="00FE0503"/>
    <w:rsid w:val="00FE0A02"/>
    <w:rsid w:val="00FE1705"/>
    <w:rsid w:val="00FE2A78"/>
    <w:rsid w:val="00FE2C7F"/>
    <w:rsid w:val="00FE3004"/>
    <w:rsid w:val="00FE3C99"/>
    <w:rsid w:val="00FE4FAC"/>
    <w:rsid w:val="00FE6F94"/>
    <w:rsid w:val="00FE7060"/>
    <w:rsid w:val="00FE786D"/>
    <w:rsid w:val="00FF1901"/>
    <w:rsid w:val="00FF1990"/>
    <w:rsid w:val="00FF2C54"/>
    <w:rsid w:val="00FF3100"/>
    <w:rsid w:val="00FF4447"/>
    <w:rsid w:val="00FF582F"/>
    <w:rsid w:val="00FF644B"/>
    <w:rsid w:val="00FF7EF3"/>
    <w:rsid w:val="00FF7F46"/>
    <w:rsid w:val="0385148F"/>
    <w:rsid w:val="08904E91"/>
    <w:rsid w:val="099B7520"/>
    <w:rsid w:val="0BB748B3"/>
    <w:rsid w:val="0CDC3833"/>
    <w:rsid w:val="0E8E7DE2"/>
    <w:rsid w:val="0F7F34E7"/>
    <w:rsid w:val="0F9623B5"/>
    <w:rsid w:val="15E56688"/>
    <w:rsid w:val="168E002B"/>
    <w:rsid w:val="19DA6442"/>
    <w:rsid w:val="1DBE704A"/>
    <w:rsid w:val="1F7F4594"/>
    <w:rsid w:val="1F9801C1"/>
    <w:rsid w:val="1FB54539"/>
    <w:rsid w:val="1FFDAE97"/>
    <w:rsid w:val="20C5458C"/>
    <w:rsid w:val="21477631"/>
    <w:rsid w:val="24AE1429"/>
    <w:rsid w:val="2AEC596F"/>
    <w:rsid w:val="2B1E71BE"/>
    <w:rsid w:val="2C722DA8"/>
    <w:rsid w:val="2F1D77C3"/>
    <w:rsid w:val="340E4876"/>
    <w:rsid w:val="342D2E9E"/>
    <w:rsid w:val="346821DA"/>
    <w:rsid w:val="37ED5FB1"/>
    <w:rsid w:val="38360270"/>
    <w:rsid w:val="3ADF452B"/>
    <w:rsid w:val="3AFD3A15"/>
    <w:rsid w:val="3B473DA1"/>
    <w:rsid w:val="3B650A47"/>
    <w:rsid w:val="3D611051"/>
    <w:rsid w:val="3D996C84"/>
    <w:rsid w:val="3DD84794"/>
    <w:rsid w:val="3E002930"/>
    <w:rsid w:val="3ED51AE2"/>
    <w:rsid w:val="3FCA199A"/>
    <w:rsid w:val="3FE17F86"/>
    <w:rsid w:val="41D3033D"/>
    <w:rsid w:val="42327CC1"/>
    <w:rsid w:val="476D248E"/>
    <w:rsid w:val="47F539AD"/>
    <w:rsid w:val="48271746"/>
    <w:rsid w:val="4B1D1C52"/>
    <w:rsid w:val="4CC37196"/>
    <w:rsid w:val="4D5909A2"/>
    <w:rsid w:val="4DAD0D38"/>
    <w:rsid w:val="4DD82EB6"/>
    <w:rsid w:val="4F6657B3"/>
    <w:rsid w:val="4FA56DD5"/>
    <w:rsid w:val="50906E2A"/>
    <w:rsid w:val="52323B16"/>
    <w:rsid w:val="53792A14"/>
    <w:rsid w:val="53A979F1"/>
    <w:rsid w:val="555D20FE"/>
    <w:rsid w:val="56A52AB0"/>
    <w:rsid w:val="571D4D06"/>
    <w:rsid w:val="57D64592"/>
    <w:rsid w:val="59016A8C"/>
    <w:rsid w:val="59AF45A5"/>
    <w:rsid w:val="59FC234D"/>
    <w:rsid w:val="5AC54FFD"/>
    <w:rsid w:val="5BBF8D9C"/>
    <w:rsid w:val="5CC5723F"/>
    <w:rsid w:val="5D29438F"/>
    <w:rsid w:val="5D7C2671"/>
    <w:rsid w:val="5E2769FB"/>
    <w:rsid w:val="6151069C"/>
    <w:rsid w:val="615D5834"/>
    <w:rsid w:val="61777345"/>
    <w:rsid w:val="628D7793"/>
    <w:rsid w:val="659E9B2F"/>
    <w:rsid w:val="66576EC4"/>
    <w:rsid w:val="668A6699"/>
    <w:rsid w:val="66CC5976"/>
    <w:rsid w:val="67ED6D73"/>
    <w:rsid w:val="68FE191F"/>
    <w:rsid w:val="6A496717"/>
    <w:rsid w:val="6AEA1488"/>
    <w:rsid w:val="6B7F23BD"/>
    <w:rsid w:val="6E99D8E5"/>
    <w:rsid w:val="6FBA6F06"/>
    <w:rsid w:val="747D319F"/>
    <w:rsid w:val="77530CB5"/>
    <w:rsid w:val="79D04BA2"/>
    <w:rsid w:val="7CAA2A70"/>
    <w:rsid w:val="7D777391"/>
    <w:rsid w:val="7EFFDAE0"/>
    <w:rsid w:val="7F7F8E80"/>
    <w:rsid w:val="7FBDCFCA"/>
    <w:rsid w:val="7FBEC0BD"/>
    <w:rsid w:val="7FE78687"/>
    <w:rsid w:val="7FF6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29753255"/>
  <w15:docId w15:val="{E602DEBC-C274-423F-8BC2-D218EE8A1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Keyboard" w:semiHidden="1" w:unhideWhenUsed="1"/>
    <w:lsdException w:name="HTML Preformatted" w:semiHidden="1" w:unhideWhenUsed="1" w:qFormat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3B3EC6"/>
    <w:pPr>
      <w:spacing w:after="180" w:line="259" w:lineRule="auto"/>
      <w:jc w:val="both"/>
    </w:pPr>
    <w:rPr>
      <w:lang w:val="en-GB" w:eastAsia="en-GB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jc w:val="both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1"/>
    <w:link w:val="22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uiPriority w:val="9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uiPriority w:val="9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uiPriority w:val="9"/>
    <w:qFormat/>
    <w:pPr>
      <w:outlineLvl w:val="5"/>
    </w:pPr>
  </w:style>
  <w:style w:type="paragraph" w:styleId="7">
    <w:name w:val="heading 7"/>
    <w:basedOn w:val="H6"/>
    <w:next w:val="a1"/>
    <w:uiPriority w:val="9"/>
    <w:qFormat/>
    <w:pPr>
      <w:outlineLvl w:val="6"/>
    </w:pPr>
  </w:style>
  <w:style w:type="paragraph" w:styleId="8">
    <w:name w:val="heading 8"/>
    <w:basedOn w:val="1"/>
    <w:next w:val="a1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1"/>
    <w:uiPriority w:val="9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 w:line="259" w:lineRule="auto"/>
      <w:jc w:val="both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next w:val="a1"/>
    <w:semiHidden/>
    <w:qFormat/>
    <w:pPr>
      <w:ind w:left="1701" w:hanging="1701"/>
    </w:pPr>
  </w:style>
  <w:style w:type="paragraph" w:styleId="TOC4">
    <w:name w:val="toc 4"/>
    <w:basedOn w:val="TOC3"/>
    <w:next w:val="a1"/>
    <w:semiHidden/>
    <w:qFormat/>
    <w:pPr>
      <w:ind w:left="1418" w:hanging="1418"/>
    </w:pPr>
  </w:style>
  <w:style w:type="paragraph" w:styleId="TOC3">
    <w:name w:val="toc 3"/>
    <w:basedOn w:val="TOC2"/>
    <w:next w:val="a1"/>
    <w:semiHidden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  <w:jc w:val="both"/>
    </w:pPr>
    <w:rPr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ind w:left="200" w:hanging="200"/>
    </w:pPr>
  </w:style>
  <w:style w:type="paragraph" w:styleId="a8">
    <w:name w:val="Note Heading"/>
    <w:basedOn w:val="a1"/>
    <w:next w:val="a1"/>
    <w:link w:val="a9"/>
    <w:qFormat/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0">
    <w:name w:val="index 8"/>
    <w:basedOn w:val="a1"/>
    <w:next w:val="a1"/>
    <w:qFormat/>
    <w:pPr>
      <w:ind w:left="1600" w:hanging="200"/>
    </w:pPr>
  </w:style>
  <w:style w:type="paragraph" w:styleId="aa">
    <w:name w:val="E-mail Signature"/>
    <w:basedOn w:val="a1"/>
    <w:link w:val="ab"/>
    <w:qFormat/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,Ca"/>
    <w:basedOn w:val="a1"/>
    <w:next w:val="a1"/>
    <w:link w:val="ae"/>
    <w:unhideWhenUsed/>
    <w:qFormat/>
    <w:rPr>
      <w:b/>
      <w:bCs/>
    </w:rPr>
  </w:style>
  <w:style w:type="paragraph" w:styleId="52">
    <w:name w:val="index 5"/>
    <w:basedOn w:val="a1"/>
    <w:next w:val="a1"/>
    <w:qFormat/>
    <w:pPr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f">
    <w:name w:val="envelope address"/>
    <w:basedOn w:val="a1"/>
    <w:qFormat/>
    <w:pPr>
      <w:framePr w:w="7920" w:h="1980" w:hRule="exact" w:hSpace="180" w:wrap="around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0">
    <w:name w:val="Document Map"/>
    <w:basedOn w:val="a1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1"/>
    <w:next w:val="a1"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af3">
    <w:name w:val="annotation text"/>
    <w:basedOn w:val="a1"/>
    <w:link w:val="af4"/>
    <w:qFormat/>
  </w:style>
  <w:style w:type="paragraph" w:styleId="60">
    <w:name w:val="index 6"/>
    <w:basedOn w:val="a1"/>
    <w:next w:val="a1"/>
    <w:qFormat/>
    <w:pPr>
      <w:ind w:left="1200" w:hanging="200"/>
    </w:pPr>
  </w:style>
  <w:style w:type="paragraph" w:styleId="af5">
    <w:name w:val="Salutation"/>
    <w:basedOn w:val="a1"/>
    <w:next w:val="a1"/>
    <w:link w:val="af6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7">
    <w:name w:val="Closing"/>
    <w:basedOn w:val="a1"/>
    <w:link w:val="af8"/>
    <w:qFormat/>
    <w:pPr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9">
    <w:name w:val="Body Text"/>
    <w:basedOn w:val="a1"/>
    <w:link w:val="afa"/>
    <w:qFormat/>
    <w:pPr>
      <w:spacing w:after="120"/>
    </w:pPr>
  </w:style>
  <w:style w:type="paragraph" w:styleId="afb">
    <w:name w:val="Body Text Indent"/>
    <w:basedOn w:val="a1"/>
    <w:link w:val="afc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1"/>
    <w:qFormat/>
    <w:pPr>
      <w:ind w:left="566" w:hanging="283"/>
      <w:contextualSpacing/>
    </w:pPr>
  </w:style>
  <w:style w:type="paragraph" w:styleId="afd">
    <w:name w:val="List Continue"/>
    <w:basedOn w:val="a1"/>
    <w:qFormat/>
    <w:pPr>
      <w:spacing w:after="120"/>
      <w:ind w:left="283"/>
      <w:contextualSpacing/>
    </w:pPr>
  </w:style>
  <w:style w:type="paragraph" w:styleId="afe">
    <w:name w:val="Block Text"/>
    <w:basedOn w:val="a1"/>
    <w:qFormat/>
    <w:pPr>
      <w:spacing w:after="120"/>
      <w:ind w:left="1440" w:right="1440"/>
    </w:p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rPr>
      <w:i/>
      <w:iCs/>
    </w:rPr>
  </w:style>
  <w:style w:type="paragraph" w:styleId="43">
    <w:name w:val="index 4"/>
    <w:basedOn w:val="a1"/>
    <w:next w:val="a1"/>
    <w:qFormat/>
    <w:pPr>
      <w:ind w:left="800" w:hanging="200"/>
    </w:pPr>
  </w:style>
  <w:style w:type="paragraph" w:styleId="aff">
    <w:name w:val="Plain Text"/>
    <w:basedOn w:val="a1"/>
    <w:link w:val="aff0"/>
    <w:qFormat/>
    <w:rPr>
      <w:rFonts w:ascii="Courier New" w:hAnsi="Courier New" w:cs="Courier New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pPr>
      <w:ind w:left="600" w:hanging="200"/>
    </w:pPr>
  </w:style>
  <w:style w:type="paragraph" w:styleId="aff1">
    <w:name w:val="Date"/>
    <w:basedOn w:val="a1"/>
    <w:next w:val="a1"/>
    <w:link w:val="aff2"/>
    <w:qFormat/>
  </w:style>
  <w:style w:type="paragraph" w:styleId="24">
    <w:name w:val="Body Text Indent 2"/>
    <w:basedOn w:val="a1"/>
    <w:link w:val="25"/>
    <w:qFormat/>
    <w:pPr>
      <w:spacing w:after="120" w:line="480" w:lineRule="auto"/>
      <w:ind w:left="283"/>
    </w:pPr>
  </w:style>
  <w:style w:type="paragraph" w:styleId="aff3">
    <w:name w:val="endnote text"/>
    <w:basedOn w:val="a1"/>
    <w:link w:val="aff4"/>
    <w:qFormat/>
  </w:style>
  <w:style w:type="paragraph" w:styleId="53">
    <w:name w:val="List Continue 5"/>
    <w:basedOn w:val="a1"/>
    <w:qFormat/>
    <w:pPr>
      <w:spacing w:after="120"/>
      <w:ind w:left="1415"/>
      <w:contextualSpacing/>
    </w:pPr>
  </w:style>
  <w:style w:type="paragraph" w:styleId="aff5">
    <w:name w:val="Balloon Text"/>
    <w:basedOn w:val="a1"/>
    <w:link w:val="aff6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hAnsi="Arial"/>
      <w:b/>
      <w:sz w:val="18"/>
      <w:lang w:val="en-GB" w:eastAsia="ja-JP"/>
    </w:rPr>
  </w:style>
  <w:style w:type="paragraph" w:styleId="affa">
    <w:name w:val="envelope return"/>
    <w:basedOn w:val="a1"/>
    <w:qFormat/>
    <w:rPr>
      <w:rFonts w:ascii="Calibri Light" w:hAnsi="Calibri Light"/>
    </w:rPr>
  </w:style>
  <w:style w:type="paragraph" w:styleId="affb">
    <w:name w:val="Signature"/>
    <w:basedOn w:val="a1"/>
    <w:link w:val="affc"/>
    <w:qFormat/>
    <w:pPr>
      <w:ind w:left="4252"/>
    </w:pPr>
  </w:style>
  <w:style w:type="paragraph" w:styleId="44">
    <w:name w:val="List Continue 4"/>
    <w:basedOn w:val="a1"/>
    <w:qFormat/>
    <w:pPr>
      <w:spacing w:after="120"/>
      <w:ind w:left="1132"/>
      <w:contextualSpacing/>
    </w:pPr>
  </w:style>
  <w:style w:type="paragraph" w:styleId="affd">
    <w:name w:val="index heading"/>
    <w:basedOn w:val="a1"/>
    <w:next w:val="11"/>
    <w:qFormat/>
    <w:rPr>
      <w:rFonts w:ascii="Calibri Light" w:hAnsi="Calibri Light"/>
      <w:b/>
      <w:bCs/>
    </w:rPr>
  </w:style>
  <w:style w:type="paragraph" w:styleId="11">
    <w:name w:val="index 1"/>
    <w:basedOn w:val="a1"/>
    <w:next w:val="a1"/>
    <w:qFormat/>
    <w:pPr>
      <w:ind w:left="200" w:hanging="200"/>
    </w:pPr>
  </w:style>
  <w:style w:type="paragraph" w:styleId="affe">
    <w:name w:val="Subtitle"/>
    <w:basedOn w:val="a1"/>
    <w:next w:val="a1"/>
    <w:link w:val="afff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f0">
    <w:name w:val="List"/>
    <w:basedOn w:val="a1"/>
    <w:qFormat/>
    <w:pPr>
      <w:ind w:left="283" w:hanging="283"/>
      <w:contextualSpacing/>
    </w:pPr>
  </w:style>
  <w:style w:type="paragraph" w:styleId="afff1">
    <w:name w:val="footnote text"/>
    <w:basedOn w:val="a1"/>
    <w:link w:val="afff2"/>
    <w:qFormat/>
  </w:style>
  <w:style w:type="paragraph" w:styleId="54">
    <w:name w:val="List 5"/>
    <w:basedOn w:val="a1"/>
    <w:qFormat/>
    <w:pPr>
      <w:ind w:left="1415" w:hanging="283"/>
      <w:contextualSpacing/>
    </w:pPr>
  </w:style>
  <w:style w:type="paragraph" w:styleId="37">
    <w:name w:val="Body Text Indent 3"/>
    <w:basedOn w:val="a1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qFormat/>
    <w:pPr>
      <w:ind w:left="1400" w:hanging="200"/>
    </w:pPr>
  </w:style>
  <w:style w:type="paragraph" w:styleId="90">
    <w:name w:val="index 9"/>
    <w:basedOn w:val="a1"/>
    <w:next w:val="a1"/>
    <w:qFormat/>
    <w:pPr>
      <w:ind w:left="1800" w:hanging="200"/>
    </w:pPr>
  </w:style>
  <w:style w:type="paragraph" w:styleId="afff3">
    <w:name w:val="table of figures"/>
    <w:basedOn w:val="a1"/>
    <w:next w:val="a1"/>
    <w:qFormat/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5">
    <w:name w:val="List 4"/>
    <w:basedOn w:val="a1"/>
    <w:qFormat/>
    <w:pPr>
      <w:ind w:left="1132" w:hanging="283"/>
      <w:contextualSpacing/>
    </w:pPr>
  </w:style>
  <w:style w:type="paragraph" w:styleId="28">
    <w:name w:val="List Continue 2"/>
    <w:basedOn w:val="a1"/>
    <w:qFormat/>
    <w:pPr>
      <w:spacing w:after="120"/>
      <w:ind w:left="566"/>
      <w:contextualSpacing/>
    </w:pPr>
  </w:style>
  <w:style w:type="paragraph" w:styleId="afff4">
    <w:name w:val="Message Header"/>
    <w:basedOn w:val="a1"/>
    <w:link w:val="afff5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1">
    <w:name w:val="HTML Preformatted"/>
    <w:basedOn w:val="a1"/>
    <w:link w:val="HTML2"/>
    <w:qFormat/>
    <w:rPr>
      <w:rFonts w:ascii="Courier New" w:hAnsi="Courier New" w:cs="Courier New"/>
    </w:rPr>
  </w:style>
  <w:style w:type="paragraph" w:styleId="afff6">
    <w:name w:val="Normal (Web)"/>
    <w:basedOn w:val="a1"/>
    <w:qFormat/>
    <w:rPr>
      <w:sz w:val="24"/>
      <w:szCs w:val="24"/>
    </w:rPr>
  </w:style>
  <w:style w:type="paragraph" w:styleId="39">
    <w:name w:val="List Continue 3"/>
    <w:basedOn w:val="a1"/>
    <w:qFormat/>
    <w:pPr>
      <w:spacing w:after="120"/>
      <w:ind w:left="849"/>
      <w:contextualSpacing/>
    </w:pPr>
  </w:style>
  <w:style w:type="paragraph" w:styleId="29">
    <w:name w:val="index 2"/>
    <w:basedOn w:val="a1"/>
    <w:next w:val="a1"/>
    <w:qFormat/>
    <w:pPr>
      <w:ind w:left="400" w:hanging="200"/>
    </w:pPr>
  </w:style>
  <w:style w:type="paragraph" w:styleId="afff7">
    <w:name w:val="Title"/>
    <w:basedOn w:val="a1"/>
    <w:next w:val="a1"/>
    <w:link w:val="afff8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ind w:firstLine="210"/>
    </w:pPr>
  </w:style>
  <w:style w:type="paragraph" w:styleId="2a">
    <w:name w:val="Body Text First Indent 2"/>
    <w:basedOn w:val="afb"/>
    <w:link w:val="2b"/>
    <w:qFormat/>
    <w:pPr>
      <w:ind w:firstLine="210"/>
    </w:pPr>
  </w:style>
  <w:style w:type="table" w:styleId="afffd">
    <w:name w:val="Table Grid"/>
    <w:basedOn w:val="a3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Strong"/>
    <w:basedOn w:val="a2"/>
    <w:uiPriority w:val="22"/>
    <w:qFormat/>
    <w:rPr>
      <w:b/>
      <w:bCs/>
    </w:rPr>
  </w:style>
  <w:style w:type="character" w:styleId="affff">
    <w:name w:val="FollowedHyperlink"/>
    <w:uiPriority w:val="99"/>
    <w:qFormat/>
    <w:rPr>
      <w:color w:val="954F72"/>
      <w:u w:val="single"/>
    </w:rPr>
  </w:style>
  <w:style w:type="character" w:styleId="affff0">
    <w:name w:val="Hyperlink"/>
    <w:uiPriority w:val="99"/>
    <w:qFormat/>
    <w:rPr>
      <w:color w:val="0563C1"/>
      <w:u w:val="single"/>
    </w:rPr>
  </w:style>
  <w:style w:type="character" w:styleId="affff1">
    <w:name w:val="annotation reference"/>
    <w:qFormat/>
    <w:rPr>
      <w:sz w:val="16"/>
      <w:szCs w:val="16"/>
    </w:rPr>
  </w:style>
  <w:style w:type="character" w:customStyle="1" w:styleId="aff6">
    <w:name w:val="批注框文本 字符"/>
    <w:link w:val="aff5"/>
    <w:qFormat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  <w:jc w:val="both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  <w:jc w:val="both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  <w:jc w:val="both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3">
    <w:name w:val="书目1"/>
    <w:basedOn w:val="a1"/>
    <w:next w:val="a1"/>
    <w:uiPriority w:val="37"/>
    <w:semiHidden/>
    <w:unhideWhenUsed/>
    <w:qFormat/>
  </w:style>
  <w:style w:type="character" w:customStyle="1" w:styleId="afa">
    <w:name w:val="正文文本 字符"/>
    <w:link w:val="af9"/>
    <w:qFormat/>
    <w:rPr>
      <w:lang w:eastAsia="en-US"/>
    </w:rPr>
  </w:style>
  <w:style w:type="character" w:customStyle="1" w:styleId="27">
    <w:name w:val="正文文本 2 字符"/>
    <w:link w:val="26"/>
    <w:qFormat/>
    <w:rPr>
      <w:lang w:eastAsia="en-US"/>
    </w:rPr>
  </w:style>
  <w:style w:type="character" w:customStyle="1" w:styleId="35">
    <w:name w:val="正文文本 3 字符"/>
    <w:link w:val="34"/>
    <w:qFormat/>
    <w:rPr>
      <w:sz w:val="16"/>
      <w:szCs w:val="16"/>
      <w:lang w:eastAsia="en-US"/>
    </w:rPr>
  </w:style>
  <w:style w:type="character" w:customStyle="1" w:styleId="afffc">
    <w:name w:val="正文文本首行缩进 字符"/>
    <w:basedOn w:val="afa"/>
    <w:link w:val="afffb"/>
    <w:qFormat/>
    <w:rPr>
      <w:lang w:eastAsia="en-US"/>
    </w:rPr>
  </w:style>
  <w:style w:type="character" w:customStyle="1" w:styleId="afc">
    <w:name w:val="正文文本缩进 字符"/>
    <w:link w:val="afb"/>
    <w:qFormat/>
    <w:rPr>
      <w:lang w:eastAsia="en-US"/>
    </w:rPr>
  </w:style>
  <w:style w:type="character" w:customStyle="1" w:styleId="2b">
    <w:name w:val="正文文本首行缩进 2 字符"/>
    <w:basedOn w:val="afc"/>
    <w:link w:val="2a"/>
    <w:qFormat/>
    <w:rPr>
      <w:lang w:eastAsia="en-US"/>
    </w:rPr>
  </w:style>
  <w:style w:type="character" w:customStyle="1" w:styleId="25">
    <w:name w:val="正文文本缩进 2 字符"/>
    <w:link w:val="24"/>
    <w:qFormat/>
    <w:rPr>
      <w:lang w:eastAsia="en-US"/>
    </w:rPr>
  </w:style>
  <w:style w:type="character" w:customStyle="1" w:styleId="38">
    <w:name w:val="正文文本缩进 3 字符"/>
    <w:link w:val="37"/>
    <w:qFormat/>
    <w:rPr>
      <w:sz w:val="16"/>
      <w:szCs w:val="16"/>
      <w:lang w:eastAsia="en-US"/>
    </w:rPr>
  </w:style>
  <w:style w:type="character" w:customStyle="1" w:styleId="af8">
    <w:name w:val="结束语 字符"/>
    <w:link w:val="af7"/>
    <w:qFormat/>
    <w:rPr>
      <w:lang w:eastAsia="en-US"/>
    </w:rPr>
  </w:style>
  <w:style w:type="character" w:customStyle="1" w:styleId="af4">
    <w:name w:val="批注文字 字符"/>
    <w:link w:val="af3"/>
    <w:qFormat/>
    <w:rPr>
      <w:lang w:eastAsia="en-US"/>
    </w:rPr>
  </w:style>
  <w:style w:type="character" w:customStyle="1" w:styleId="afffa">
    <w:name w:val="批注主题 字符"/>
    <w:link w:val="afff9"/>
    <w:qFormat/>
    <w:rPr>
      <w:b/>
      <w:bCs/>
      <w:lang w:eastAsia="en-US"/>
    </w:rPr>
  </w:style>
  <w:style w:type="character" w:customStyle="1" w:styleId="aff2">
    <w:name w:val="日期 字符"/>
    <w:link w:val="aff1"/>
    <w:qFormat/>
    <w:rPr>
      <w:lang w:eastAsia="en-US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link w:val="aa"/>
    <w:qFormat/>
    <w:rPr>
      <w:lang w:eastAsia="en-US"/>
    </w:rPr>
  </w:style>
  <w:style w:type="character" w:customStyle="1" w:styleId="aff4">
    <w:name w:val="尾注文本 字符"/>
    <w:link w:val="aff3"/>
    <w:qFormat/>
    <w:rPr>
      <w:lang w:eastAsia="en-US"/>
    </w:rPr>
  </w:style>
  <w:style w:type="character" w:customStyle="1" w:styleId="afff2">
    <w:name w:val="脚注文本 字符"/>
    <w:link w:val="afff1"/>
    <w:qFormat/>
    <w:rPr>
      <w:lang w:eastAsia="en-US"/>
    </w:rPr>
  </w:style>
  <w:style w:type="character" w:customStyle="1" w:styleId="HTML0">
    <w:name w:val="HTML 地址 字符"/>
    <w:link w:val="HTML"/>
    <w:qFormat/>
    <w:rPr>
      <w:i/>
      <w:iCs/>
      <w:lang w:eastAsia="en-US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en-US"/>
    </w:rPr>
  </w:style>
  <w:style w:type="paragraph" w:styleId="affff2">
    <w:name w:val="Intense Quote"/>
    <w:basedOn w:val="a1"/>
    <w:next w:val="a1"/>
    <w:link w:val="affff3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3">
    <w:name w:val="明显引用 字符"/>
    <w:link w:val="affff2"/>
    <w:uiPriority w:val="30"/>
    <w:qFormat/>
    <w:rPr>
      <w:i/>
      <w:iCs/>
      <w:color w:val="4472C4"/>
      <w:lang w:eastAsia="en-US"/>
    </w:rPr>
  </w:style>
  <w:style w:type="paragraph" w:styleId="affff4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Task Body,列,リスト段落,목록 단락"/>
    <w:basedOn w:val="a1"/>
    <w:link w:val="affff5"/>
    <w:uiPriority w:val="34"/>
    <w:qFormat/>
    <w:pPr>
      <w:ind w:left="720"/>
    </w:pPr>
  </w:style>
  <w:style w:type="character" w:customStyle="1" w:styleId="a6">
    <w:name w:val="宏文本 字符"/>
    <w:link w:val="a5"/>
    <w:qFormat/>
    <w:rPr>
      <w:rFonts w:ascii="Courier New" w:hAnsi="Courier New" w:cs="Courier New"/>
      <w:lang w:eastAsia="en-US"/>
    </w:rPr>
  </w:style>
  <w:style w:type="character" w:customStyle="1" w:styleId="afff5">
    <w:name w:val="信息标题 字符"/>
    <w:link w:val="afff4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f6">
    <w:name w:val="No Spacing"/>
    <w:uiPriority w:val="1"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a9">
    <w:name w:val="注释标题 字符"/>
    <w:link w:val="a8"/>
    <w:qFormat/>
    <w:rPr>
      <w:lang w:eastAsia="en-US"/>
    </w:rPr>
  </w:style>
  <w:style w:type="character" w:customStyle="1" w:styleId="aff0">
    <w:name w:val="纯文本 字符"/>
    <w:link w:val="aff"/>
    <w:qFormat/>
    <w:rPr>
      <w:rFonts w:ascii="Courier New" w:hAnsi="Courier New" w:cs="Courier New"/>
      <w:lang w:eastAsia="en-US"/>
    </w:rPr>
  </w:style>
  <w:style w:type="paragraph" w:styleId="affff7">
    <w:name w:val="Quote"/>
    <w:basedOn w:val="a1"/>
    <w:next w:val="a1"/>
    <w:link w:val="affff8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8">
    <w:name w:val="引用 字符"/>
    <w:link w:val="affff7"/>
    <w:uiPriority w:val="29"/>
    <w:qFormat/>
    <w:rPr>
      <w:i/>
      <w:iCs/>
      <w:color w:val="404040"/>
      <w:lang w:eastAsia="en-US"/>
    </w:rPr>
  </w:style>
  <w:style w:type="character" w:customStyle="1" w:styleId="af6">
    <w:name w:val="称呼 字符"/>
    <w:link w:val="af5"/>
    <w:qFormat/>
    <w:rPr>
      <w:lang w:eastAsia="en-US"/>
    </w:rPr>
  </w:style>
  <w:style w:type="character" w:customStyle="1" w:styleId="affc">
    <w:name w:val="签名 字符"/>
    <w:link w:val="affb"/>
    <w:qFormat/>
    <w:rPr>
      <w:lang w:eastAsia="en-US"/>
    </w:rPr>
  </w:style>
  <w:style w:type="character" w:customStyle="1" w:styleId="afff">
    <w:name w:val="副标题 字符"/>
    <w:link w:val="affe"/>
    <w:qFormat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afff8">
    <w:name w:val="标题 字符"/>
    <w:link w:val="afff7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Zchn">
    <w:name w:val="B1 Zchn"/>
    <w:link w:val="B1"/>
    <w:qFormat/>
    <w:rPr>
      <w:lang w:eastAsia="en-US"/>
    </w:rPr>
  </w:style>
  <w:style w:type="character" w:customStyle="1" w:styleId="affff5">
    <w:name w:val="列表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ffff4"/>
    <w:uiPriority w:val="34"/>
    <w:qFormat/>
    <w:locked/>
    <w:rPr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14">
    <w:name w:val="修订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normaltextrun">
    <w:name w:val="normaltextrun"/>
    <w:qFormat/>
  </w:style>
  <w:style w:type="character" w:customStyle="1" w:styleId="eop">
    <w:name w:val="eop"/>
    <w:qFormat/>
  </w:style>
  <w:style w:type="character" w:customStyle="1" w:styleId="10">
    <w:name w:val="标题 1 字符"/>
    <w:basedOn w:val="a2"/>
    <w:link w:val="1"/>
    <w:qFormat/>
    <w:rPr>
      <w:rFonts w:ascii="Arial" w:hAnsi="Arial"/>
      <w:sz w:val="36"/>
      <w:lang w:eastAsia="en-US"/>
    </w:rPr>
  </w:style>
  <w:style w:type="table" w:customStyle="1" w:styleId="4-51">
    <w:name w:val="网格表 4 - 着色 51"/>
    <w:basedOn w:val="a3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5-11">
    <w:name w:val="网格表 5 深色 - 着色 1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宋体" w:eastAsia="宋体" w:hAnsi="宋体" w:cs="宋体"/>
      <w:color w:val="000000"/>
      <w:sz w:val="22"/>
      <w:szCs w:val="22"/>
      <w:lang w:val="en-US" w:eastAsia="zh-CN"/>
    </w:rPr>
  </w:style>
  <w:style w:type="paragraph" w:customStyle="1" w:styleId="font6">
    <w:name w:val="font6"/>
    <w:basedOn w:val="a1"/>
    <w:qFormat/>
    <w:pPr>
      <w:spacing w:before="100" w:beforeAutospacing="1" w:after="100" w:afterAutospacing="1"/>
    </w:pPr>
    <w:rPr>
      <w:rFonts w:eastAsia="宋体"/>
      <w:sz w:val="22"/>
      <w:szCs w:val="22"/>
      <w:lang w:val="en-US" w:eastAsia="zh-CN"/>
    </w:rPr>
  </w:style>
  <w:style w:type="paragraph" w:customStyle="1" w:styleId="font7">
    <w:name w:val="font7"/>
    <w:basedOn w:val="a1"/>
    <w:qFormat/>
    <w:pPr>
      <w:spacing w:before="100" w:beforeAutospacing="1" w:after="100" w:afterAutospacing="1"/>
    </w:pPr>
    <w:rPr>
      <w:rFonts w:eastAsia="宋体"/>
      <w:lang w:val="en-US" w:eastAsia="zh-CN"/>
    </w:rPr>
  </w:style>
  <w:style w:type="paragraph" w:customStyle="1" w:styleId="font8">
    <w:name w:val="font8"/>
    <w:basedOn w:val="a1"/>
    <w:qFormat/>
    <w:pPr>
      <w:spacing w:before="100" w:beforeAutospacing="1" w:after="100" w:afterAutospacing="1"/>
    </w:pPr>
    <w:rPr>
      <w:rFonts w:eastAsia="宋体"/>
      <w:sz w:val="18"/>
      <w:szCs w:val="18"/>
      <w:lang w:val="en-US" w:eastAsia="zh-CN"/>
    </w:rPr>
  </w:style>
  <w:style w:type="paragraph" w:customStyle="1" w:styleId="font9">
    <w:name w:val="font9"/>
    <w:basedOn w:val="a1"/>
    <w:qFormat/>
    <w:pPr>
      <w:spacing w:before="100" w:beforeAutospacing="1" w:after="100" w:afterAutospacing="1"/>
    </w:pPr>
    <w:rPr>
      <w:rFonts w:eastAsia="宋体"/>
      <w:b/>
      <w:bCs/>
      <w:sz w:val="18"/>
      <w:szCs w:val="18"/>
      <w:lang w:val="en-US" w:eastAsia="zh-CN"/>
    </w:rPr>
  </w:style>
  <w:style w:type="paragraph" w:customStyle="1" w:styleId="font10">
    <w:name w:val="font10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font11">
    <w:name w:val="font11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2"/>
      <w:szCs w:val="22"/>
      <w:lang w:val="en-US" w:eastAsia="zh-CN"/>
    </w:rPr>
  </w:style>
  <w:style w:type="paragraph" w:customStyle="1" w:styleId="font12">
    <w:name w:val="font12"/>
    <w:basedOn w:val="a1"/>
    <w:qFormat/>
    <w:pPr>
      <w:spacing w:before="100" w:beforeAutospacing="1" w:after="100" w:afterAutospacing="1"/>
    </w:pPr>
    <w:rPr>
      <w:rFonts w:ascii="宋体" w:eastAsia="宋体" w:hAnsi="宋体" w:cs="宋体"/>
      <w:lang w:val="en-US" w:eastAsia="zh-CN"/>
    </w:rPr>
  </w:style>
  <w:style w:type="paragraph" w:customStyle="1" w:styleId="xl69">
    <w:name w:val="xl69"/>
    <w:basedOn w:val="a1"/>
    <w:qFormat/>
    <w:pPr>
      <w:spacing w:before="100" w:beforeAutospacing="1" w:after="100" w:afterAutospacing="1"/>
      <w:jc w:val="center"/>
    </w:pPr>
    <w:rPr>
      <w:rFonts w:eastAsia="宋体"/>
      <w:sz w:val="28"/>
      <w:szCs w:val="28"/>
      <w:lang w:val="en-US" w:eastAsia="zh-CN"/>
    </w:rPr>
  </w:style>
  <w:style w:type="paragraph" w:customStyle="1" w:styleId="xl70">
    <w:name w:val="xl70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l71">
    <w:name w:val="xl71"/>
    <w:basedOn w:val="a1"/>
    <w:qFormat/>
    <w:pPr>
      <w:spacing w:before="100" w:beforeAutospacing="1" w:after="100" w:afterAutospacing="1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宋体"/>
      <w:sz w:val="28"/>
      <w:szCs w:val="28"/>
      <w:lang w:val="en-US" w:eastAsia="zh-CN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lang w:val="en-US" w:eastAsia="zh-CN"/>
    </w:rPr>
  </w:style>
  <w:style w:type="paragraph" w:customStyle="1" w:styleId="xl74">
    <w:name w:val="xl74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76">
    <w:name w:val="xl76"/>
    <w:basedOn w:val="a1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77">
    <w:name w:val="xl77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78">
    <w:name w:val="xl78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79">
    <w:name w:val="xl79"/>
    <w:basedOn w:val="a1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80">
    <w:name w:val="xl80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81">
    <w:name w:val="xl81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83">
    <w:name w:val="xl83"/>
    <w:basedOn w:val="a1"/>
    <w:qFormat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84">
    <w:name w:val="xl84"/>
    <w:basedOn w:val="a1"/>
    <w:qFormat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85">
    <w:name w:val="xl85"/>
    <w:basedOn w:val="a1"/>
    <w:qFormat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86">
    <w:name w:val="xl86"/>
    <w:basedOn w:val="a1"/>
    <w:qFormat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87">
    <w:name w:val="xl87"/>
    <w:basedOn w:val="a1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88">
    <w:name w:val="xl88"/>
    <w:basedOn w:val="a1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89">
    <w:name w:val="xl8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90">
    <w:name w:val="xl9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91">
    <w:name w:val="xl91"/>
    <w:basedOn w:val="a1"/>
    <w:qFormat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92">
    <w:name w:val="xl92"/>
    <w:basedOn w:val="a1"/>
    <w:qFormat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93">
    <w:name w:val="xl93"/>
    <w:basedOn w:val="a1"/>
    <w:qFormat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94">
    <w:name w:val="xl94"/>
    <w:basedOn w:val="a1"/>
    <w:qFormat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95">
    <w:name w:val="xl95"/>
    <w:basedOn w:val="a1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宋体"/>
      <w:lang w:val="en-US" w:eastAsia="zh-CN"/>
    </w:rPr>
  </w:style>
  <w:style w:type="paragraph" w:customStyle="1" w:styleId="xl97">
    <w:name w:val="xl97"/>
    <w:basedOn w:val="a1"/>
    <w:qFormat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lang w:val="en-US" w:eastAsia="zh-CN"/>
    </w:rPr>
  </w:style>
  <w:style w:type="paragraph" w:customStyle="1" w:styleId="xl98">
    <w:name w:val="xl98"/>
    <w:basedOn w:val="a1"/>
    <w:qFormat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宋体"/>
      <w:lang w:val="en-US" w:eastAsia="zh-CN"/>
    </w:rPr>
  </w:style>
  <w:style w:type="paragraph" w:customStyle="1" w:styleId="xl99">
    <w:name w:val="xl99"/>
    <w:basedOn w:val="a1"/>
    <w:qFormat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lang w:val="en-US" w:eastAsia="zh-CN"/>
    </w:rPr>
  </w:style>
  <w:style w:type="paragraph" w:customStyle="1" w:styleId="xl100">
    <w:name w:val="xl100"/>
    <w:basedOn w:val="a1"/>
    <w:qFormat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宋体"/>
      <w:lang w:val="en-US" w:eastAsia="zh-CN"/>
    </w:rPr>
  </w:style>
  <w:style w:type="paragraph" w:customStyle="1" w:styleId="xl101">
    <w:name w:val="xl101"/>
    <w:basedOn w:val="a1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lang w:val="en-US" w:eastAsia="zh-CN"/>
    </w:rPr>
  </w:style>
  <w:style w:type="paragraph" w:customStyle="1" w:styleId="xl102">
    <w:name w:val="xl102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lang w:val="en-US" w:eastAsia="zh-CN"/>
    </w:rPr>
  </w:style>
  <w:style w:type="paragraph" w:customStyle="1" w:styleId="xl103">
    <w:name w:val="xl103"/>
    <w:basedOn w:val="a1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lang w:val="en-US" w:eastAsia="zh-CN"/>
    </w:rPr>
  </w:style>
  <w:style w:type="paragraph" w:customStyle="1" w:styleId="xl104">
    <w:name w:val="xl104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lang w:val="en-US" w:eastAsia="zh-CN"/>
    </w:rPr>
  </w:style>
  <w:style w:type="paragraph" w:customStyle="1" w:styleId="xl105">
    <w:name w:val="xl10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lang w:val="en-US" w:eastAsia="zh-CN"/>
    </w:rPr>
  </w:style>
  <w:style w:type="paragraph" w:customStyle="1" w:styleId="xl106">
    <w:name w:val="xl10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lang w:val="en-US" w:eastAsia="zh-CN"/>
    </w:rPr>
  </w:style>
  <w:style w:type="paragraph" w:customStyle="1" w:styleId="xl107">
    <w:name w:val="xl107"/>
    <w:basedOn w:val="a1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lang w:val="en-US" w:eastAsia="zh-CN"/>
    </w:rPr>
  </w:style>
  <w:style w:type="paragraph" w:customStyle="1" w:styleId="xl108">
    <w:name w:val="xl10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lang w:val="en-US" w:eastAsia="zh-CN"/>
    </w:rPr>
  </w:style>
  <w:style w:type="paragraph" w:customStyle="1" w:styleId="xl109">
    <w:name w:val="xl10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110">
    <w:name w:val="xl11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sz w:val="21"/>
      <w:szCs w:val="21"/>
      <w:lang w:val="en-US" w:eastAsia="zh-CN"/>
    </w:rPr>
  </w:style>
  <w:style w:type="paragraph" w:customStyle="1" w:styleId="xl111">
    <w:name w:val="xl111"/>
    <w:basedOn w:val="a1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sz w:val="21"/>
      <w:szCs w:val="21"/>
      <w:lang w:val="en-US" w:eastAsia="zh-CN"/>
    </w:rPr>
  </w:style>
  <w:style w:type="paragraph" w:customStyle="1" w:styleId="xl112">
    <w:name w:val="xl11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sz w:val="21"/>
      <w:szCs w:val="21"/>
      <w:lang w:val="en-US" w:eastAsia="zh-CN"/>
    </w:rPr>
  </w:style>
  <w:style w:type="paragraph" w:customStyle="1" w:styleId="xl113">
    <w:name w:val="xl113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114">
    <w:name w:val="xl11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115">
    <w:name w:val="xl11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116">
    <w:name w:val="xl11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117">
    <w:name w:val="xl11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eastAsia="宋体"/>
      <w:lang w:val="en-US" w:eastAsia="zh-CN"/>
    </w:rPr>
  </w:style>
  <w:style w:type="paragraph" w:customStyle="1" w:styleId="xl118">
    <w:name w:val="xl11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lang w:val="en-US" w:eastAsia="zh-CN"/>
    </w:rPr>
  </w:style>
  <w:style w:type="paragraph" w:customStyle="1" w:styleId="xl119">
    <w:name w:val="xl11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eastAsia="宋体"/>
      <w:lang w:val="en-US" w:eastAsia="zh-CN"/>
    </w:rPr>
  </w:style>
  <w:style w:type="paragraph" w:customStyle="1" w:styleId="xl120">
    <w:name w:val="xl12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121">
    <w:name w:val="xl121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122">
    <w:name w:val="xl12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FF"/>
      <w:sz w:val="24"/>
      <w:szCs w:val="24"/>
      <w:u w:val="single"/>
      <w:lang w:val="en-US" w:eastAsia="zh-CN"/>
    </w:rPr>
  </w:style>
  <w:style w:type="paragraph" w:customStyle="1" w:styleId="xl123">
    <w:name w:val="xl123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color w:val="000000"/>
      <w:lang w:val="en-US" w:eastAsia="zh-CN"/>
    </w:rPr>
  </w:style>
  <w:style w:type="paragraph" w:customStyle="1" w:styleId="xl124">
    <w:name w:val="xl124"/>
    <w:basedOn w:val="a1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color w:val="000000"/>
      <w:lang w:val="en-US" w:eastAsia="zh-CN"/>
    </w:rPr>
  </w:style>
  <w:style w:type="paragraph" w:customStyle="1" w:styleId="xl125">
    <w:name w:val="xl12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FF"/>
      <w:sz w:val="24"/>
      <w:szCs w:val="24"/>
      <w:u w:val="single"/>
      <w:lang w:val="en-US" w:eastAsia="zh-CN"/>
    </w:rPr>
  </w:style>
  <w:style w:type="paragraph" w:customStyle="1" w:styleId="xl126">
    <w:name w:val="xl12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127">
    <w:name w:val="xl12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128">
    <w:name w:val="xl12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129">
    <w:name w:val="xl12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宋体"/>
      <w:sz w:val="28"/>
      <w:szCs w:val="28"/>
      <w:lang w:val="en-US" w:eastAsia="zh-CN"/>
    </w:rPr>
  </w:style>
  <w:style w:type="paragraph" w:customStyle="1" w:styleId="xl130">
    <w:name w:val="xl130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宋体"/>
      <w:sz w:val="28"/>
      <w:szCs w:val="28"/>
      <w:lang w:val="en-US" w:eastAsia="zh-CN"/>
    </w:rPr>
  </w:style>
  <w:style w:type="paragraph" w:customStyle="1" w:styleId="affff9">
    <w:name w:val="表格"/>
    <w:basedOn w:val="a1"/>
    <w:link w:val="Char"/>
    <w:qFormat/>
    <w:pPr>
      <w:spacing w:after="0"/>
      <w:jc w:val="center"/>
    </w:pPr>
    <w:rPr>
      <w:rFonts w:eastAsia="Times New Roman"/>
      <w:sz w:val="12"/>
      <w:szCs w:val="12"/>
      <w:lang w:eastAsia="zh-CN"/>
    </w:rPr>
  </w:style>
  <w:style w:type="character" w:customStyle="1" w:styleId="Char">
    <w:name w:val="表格 Char"/>
    <w:basedOn w:val="a2"/>
    <w:link w:val="affff9"/>
    <w:qFormat/>
    <w:rPr>
      <w:rFonts w:eastAsia="Times New Roman"/>
      <w:sz w:val="12"/>
      <w:szCs w:val="12"/>
      <w:lang w:eastAsia="zh-CN"/>
    </w:rPr>
  </w:style>
  <w:style w:type="character" w:customStyle="1" w:styleId="32">
    <w:name w:val="标题 3 字符"/>
    <w:basedOn w:val="a2"/>
    <w:link w:val="31"/>
    <w:qFormat/>
    <w:rPr>
      <w:rFonts w:ascii="Arial" w:hAnsi="Arial"/>
      <w:sz w:val="28"/>
      <w:lang w:eastAsia="en-US"/>
    </w:rPr>
  </w:style>
  <w:style w:type="character" w:customStyle="1" w:styleId="42">
    <w:name w:val="标题 4 字符"/>
    <w:basedOn w:val="a2"/>
    <w:link w:val="41"/>
    <w:qFormat/>
    <w:rPr>
      <w:rFonts w:ascii="Arial" w:hAnsi="Arial"/>
      <w:sz w:val="24"/>
      <w:lang w:eastAsia="en-US"/>
    </w:rPr>
  </w:style>
  <w:style w:type="table" w:customStyle="1" w:styleId="5-61">
    <w:name w:val="网格表 5 深色 - 着色 6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character" w:customStyle="1" w:styleId="22">
    <w:name w:val="标题 2 字符"/>
    <w:basedOn w:val="a2"/>
    <w:link w:val="21"/>
    <w:qFormat/>
    <w:rPr>
      <w:rFonts w:ascii="Arial" w:hAnsi="Arial"/>
      <w:sz w:val="32"/>
      <w:lang w:eastAsia="en-US"/>
    </w:rPr>
  </w:style>
  <w:style w:type="paragraph" w:customStyle="1" w:styleId="Proposal">
    <w:name w:val="Proposal"/>
    <w:basedOn w:val="a1"/>
    <w:link w:val="ProposalChar"/>
    <w:qFormat/>
    <w:pPr>
      <w:widowControl w:val="0"/>
      <w:numPr>
        <w:numId w:val="11"/>
      </w:numPr>
      <w:tabs>
        <w:tab w:val="left" w:pos="1701"/>
      </w:tabs>
      <w:autoSpaceDE w:val="0"/>
      <w:autoSpaceDN w:val="0"/>
      <w:adjustRightInd w:val="0"/>
      <w:spacing w:after="0" w:line="360" w:lineRule="auto"/>
    </w:pPr>
    <w:rPr>
      <w:rFonts w:eastAsia="宋体"/>
      <w:b/>
      <w:bCs/>
      <w:snapToGrid w:val="0"/>
      <w:sz w:val="21"/>
      <w:szCs w:val="21"/>
      <w:lang w:val="en-US" w:eastAsia="zh-CN"/>
    </w:rPr>
  </w:style>
  <w:style w:type="character" w:customStyle="1" w:styleId="ae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 字符"/>
    <w:link w:val="ad"/>
    <w:qFormat/>
    <w:rPr>
      <w:b/>
      <w:bCs/>
    </w:rPr>
  </w:style>
  <w:style w:type="character" w:customStyle="1" w:styleId="LGTdocChar">
    <w:name w:val="LGTdoc_본문 Char"/>
    <w:basedOn w:val="a2"/>
    <w:link w:val="LGTdoc"/>
    <w:qFormat/>
    <w:locked/>
  </w:style>
  <w:style w:type="paragraph" w:customStyle="1" w:styleId="LGTdoc">
    <w:name w:val="LGTdoc_본문"/>
    <w:basedOn w:val="a1"/>
    <w:link w:val="LGTdocChar"/>
    <w:qFormat/>
    <w:pPr>
      <w:autoSpaceDE w:val="0"/>
      <w:autoSpaceDN w:val="0"/>
      <w:snapToGrid w:val="0"/>
      <w:spacing w:after="120" w:line="264" w:lineRule="auto"/>
    </w:pPr>
  </w:style>
  <w:style w:type="paragraph" w:customStyle="1" w:styleId="0Maintext">
    <w:name w:val="0 Main text"/>
    <w:basedOn w:val="a1"/>
    <w:link w:val="0MaintextChar"/>
    <w:qFormat/>
    <w:pPr>
      <w:numPr>
        <w:numId w:val="12"/>
      </w:numPr>
      <w:tabs>
        <w:tab w:val="left" w:pos="810"/>
      </w:tabs>
      <w:spacing w:afterLines="50" w:after="120"/>
      <w:ind w:left="442" w:hanging="442"/>
    </w:pPr>
    <w:rPr>
      <w:rFonts w:eastAsia="Times New Roman" w:cs="Batang"/>
      <w:lang w:eastAsia="en-US"/>
    </w:rPr>
  </w:style>
  <w:style w:type="character" w:customStyle="1" w:styleId="0MaintextChar">
    <w:name w:val="0 Main text Char"/>
    <w:basedOn w:val="a2"/>
    <w:link w:val="0Maintext"/>
    <w:qFormat/>
    <w:rPr>
      <w:rFonts w:eastAsia="Times New Roman" w:cs="Batang"/>
      <w:lang w:val="en-GB" w:eastAsia="en-US"/>
    </w:rPr>
  </w:style>
  <w:style w:type="character" w:customStyle="1" w:styleId="ProposalChar">
    <w:name w:val="Proposal Char"/>
    <w:basedOn w:val="a2"/>
    <w:link w:val="Proposal"/>
    <w:qFormat/>
    <w:rPr>
      <w:rFonts w:eastAsia="宋体"/>
      <w:b/>
      <w:bCs/>
      <w:snapToGrid w:val="0"/>
      <w:sz w:val="21"/>
      <w:szCs w:val="21"/>
    </w:rPr>
  </w:style>
  <w:style w:type="paragraph" w:customStyle="1" w:styleId="maintext">
    <w:name w:val="main text"/>
    <w:basedOn w:val="a1"/>
    <w:link w:val="maintextChar"/>
    <w:qFormat/>
    <w:pPr>
      <w:spacing w:after="60" w:line="288" w:lineRule="auto"/>
      <w:ind w:firstLineChars="200" w:firstLine="200"/>
    </w:pPr>
    <w:rPr>
      <w:rFonts w:eastAsia="Malgun Gothic" w:cs="Batang"/>
      <w:sz w:val="24"/>
      <w:szCs w:val="24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sz w:val="24"/>
      <w:szCs w:val="24"/>
      <w:lang w:eastAsia="ko-KR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  <w:lang w:eastAsia="ja-JP"/>
    </w:rPr>
  </w:style>
  <w:style w:type="table" w:customStyle="1" w:styleId="15">
    <w:name w:val="网格型1"/>
    <w:basedOn w:val="a3"/>
    <w:qFormat/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6">
    <w:name w:val="@他1"/>
    <w:basedOn w:val="a2"/>
    <w:uiPriority w:val="99"/>
    <w:unhideWhenUsed/>
    <w:qFormat/>
    <w:rPr>
      <w:color w:val="2B579A"/>
      <w:shd w:val="clear" w:color="auto" w:fill="E1DFDD"/>
    </w:rPr>
  </w:style>
  <w:style w:type="character" w:customStyle="1" w:styleId="17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CaptionChar3">
    <w:name w:val="Caption Char3"/>
    <w:qFormat/>
    <w:rPr>
      <w:b/>
      <w:bCs/>
    </w:rPr>
  </w:style>
  <w:style w:type="character" w:customStyle="1" w:styleId="Mention1">
    <w:name w:val="Mention1"/>
    <w:basedOn w:val="a2"/>
    <w:uiPriority w:val="99"/>
    <w:unhideWhenUsed/>
    <w:qFormat/>
    <w:rPr>
      <w:color w:val="2B579A"/>
      <w:shd w:val="clear" w:color="auto" w:fill="E1DFDD"/>
    </w:rPr>
  </w:style>
  <w:style w:type="character" w:customStyle="1" w:styleId="ui-provider">
    <w:name w:val="ui-provider"/>
    <w:basedOn w:val="a2"/>
    <w:qFormat/>
  </w:style>
  <w:style w:type="table" w:customStyle="1" w:styleId="TableGrid1">
    <w:name w:val="TableGrid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列表段落 字符2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2d">
    <w:name w:val="@他2"/>
    <w:basedOn w:val="a2"/>
    <w:uiPriority w:val="99"/>
    <w:unhideWhenUsed/>
    <w:qFormat/>
    <w:rPr>
      <w:color w:val="2B579A"/>
      <w:shd w:val="clear" w:color="auto" w:fill="E1DFDD"/>
    </w:rPr>
  </w:style>
  <w:style w:type="character" w:customStyle="1" w:styleId="Mention2">
    <w:name w:val="Mention2"/>
    <w:basedOn w:val="a2"/>
    <w:uiPriority w:val="99"/>
    <w:unhideWhenUsed/>
    <w:qFormat/>
    <w:rPr>
      <w:color w:val="2B579A"/>
      <w:shd w:val="clear" w:color="auto" w:fill="E1DFDD"/>
    </w:rPr>
  </w:style>
  <w:style w:type="paragraph" w:customStyle="1" w:styleId="YJ-Proposal">
    <w:name w:val="YJ-Proposal"/>
    <w:basedOn w:val="a1"/>
    <w:link w:val="YJ-ProposalChar"/>
    <w:qFormat/>
    <w:pPr>
      <w:numPr>
        <w:numId w:val="13"/>
      </w:numPr>
      <w:tabs>
        <w:tab w:val="left" w:pos="0"/>
      </w:tabs>
      <w:spacing w:beforeLines="50" w:before="50" w:afterLines="50" w:after="50"/>
    </w:pPr>
    <w:rPr>
      <w:b/>
      <w:bCs/>
      <w:kern w:val="2"/>
      <w:sz w:val="21"/>
      <w:szCs w:val="21"/>
      <w:lang w:eastAsia="en-US"/>
    </w:rPr>
  </w:style>
  <w:style w:type="character" w:customStyle="1" w:styleId="B2Char">
    <w:name w:val="B2 Char"/>
    <w:link w:val="B2"/>
    <w:qFormat/>
    <w:rPr>
      <w:lang w:val="en-GB" w:eastAsia="en-GB"/>
    </w:rPr>
  </w:style>
  <w:style w:type="paragraph" w:customStyle="1" w:styleId="Figure">
    <w:name w:val="Figure"/>
    <w:basedOn w:val="a1"/>
    <w:qFormat/>
    <w:pPr>
      <w:numPr>
        <w:numId w:val="14"/>
      </w:numPr>
      <w:tabs>
        <w:tab w:val="clear" w:pos="0"/>
      </w:tabs>
      <w:jc w:val="center"/>
    </w:pPr>
    <w:rPr>
      <w:rFonts w:hint="eastAsia"/>
    </w:rPr>
  </w:style>
  <w:style w:type="character" w:styleId="affffa">
    <w:name w:val="Placeholder Text"/>
    <w:basedOn w:val="a2"/>
    <w:uiPriority w:val="99"/>
    <w:semiHidden/>
    <w:rsid w:val="00F7786D"/>
    <w:rPr>
      <w:color w:val="808080"/>
    </w:rPr>
  </w:style>
  <w:style w:type="character" w:customStyle="1" w:styleId="TACChar">
    <w:name w:val="TAC Char"/>
    <w:link w:val="TAC"/>
    <w:qFormat/>
    <w:locked/>
    <w:rsid w:val="004115A7"/>
    <w:rPr>
      <w:rFonts w:ascii="Arial" w:hAnsi="Arial"/>
      <w:sz w:val="18"/>
      <w:lang w:val="en-GB" w:eastAsia="en-GB"/>
    </w:rPr>
  </w:style>
  <w:style w:type="paragraph" w:styleId="affffb">
    <w:name w:val="Revision"/>
    <w:hidden/>
    <w:uiPriority w:val="99"/>
    <w:semiHidden/>
    <w:rsid w:val="00194835"/>
    <w:rPr>
      <w:lang w:val="en-GB" w:eastAsia="en-GB"/>
    </w:rPr>
  </w:style>
  <w:style w:type="character" w:customStyle="1" w:styleId="YJ-ProposalChar">
    <w:name w:val="YJ-Proposal Char"/>
    <w:link w:val="YJ-Proposal"/>
    <w:qFormat/>
    <w:rsid w:val="006A35E0"/>
    <w:rPr>
      <w:b/>
      <w:bCs/>
      <w:kern w:val="2"/>
      <w:sz w:val="21"/>
      <w:szCs w:val="21"/>
      <w:lang w:val="en-GB" w:eastAsia="en-US"/>
    </w:rPr>
  </w:style>
  <w:style w:type="paragraph" w:customStyle="1" w:styleId="YJ-Observation">
    <w:name w:val="YJ-Observation"/>
    <w:basedOn w:val="YJ-Proposal"/>
    <w:link w:val="YJ-ObservationChar"/>
    <w:qFormat/>
    <w:rsid w:val="00230427"/>
    <w:pPr>
      <w:numPr>
        <w:numId w:val="78"/>
      </w:numPr>
      <w:tabs>
        <w:tab w:val="left" w:pos="420"/>
        <w:tab w:val="left" w:pos="4820"/>
      </w:tabs>
      <w:spacing w:line="240" w:lineRule="auto"/>
    </w:pPr>
  </w:style>
  <w:style w:type="character" w:customStyle="1" w:styleId="YJ-ObservationChar">
    <w:name w:val="YJ-Observation Char"/>
    <w:link w:val="YJ-Observation"/>
    <w:qFormat/>
    <w:rsid w:val="00230427"/>
    <w:rPr>
      <w:b/>
      <w:bCs/>
      <w:kern w:val="2"/>
      <w:sz w:val="21"/>
      <w:szCs w:val="21"/>
      <w:lang w:val="en-GB" w:eastAsia="en-US"/>
    </w:rPr>
  </w:style>
  <w:style w:type="paragraph" w:customStyle="1" w:styleId="3GPPText">
    <w:name w:val="3GPP Text"/>
    <w:basedOn w:val="a1"/>
    <w:link w:val="3GPPTextChar"/>
    <w:qFormat/>
    <w:rsid w:val="002B0EE3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Times New Roman"/>
      <w:lang w:val="en-US" w:eastAsia="en-US"/>
    </w:rPr>
  </w:style>
  <w:style w:type="character" w:customStyle="1" w:styleId="3GPPTextChar">
    <w:name w:val="3GPP Text Char"/>
    <w:link w:val="3GPPText"/>
    <w:rsid w:val="002B0EE3"/>
    <w:rPr>
      <w:rFonts w:eastAsia="Times New Roman"/>
      <w:lang w:eastAsia="en-US"/>
    </w:rPr>
  </w:style>
  <w:style w:type="paragraph" w:customStyle="1" w:styleId="Normal1">
    <w:name w:val="Normal1"/>
    <w:uiPriority w:val="1"/>
    <w:rsid w:val="002B0EE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jc w:val="both"/>
      <w:textAlignment w:val="baseline"/>
    </w:pPr>
    <w:rPr>
      <w:rFonts w:ascii="한컴바탕" w:eastAsia="한컴바탕" w:hAnsiTheme="minorHAnsi" w:cstheme="minorBidi"/>
      <w:color w:val="000000"/>
      <w:kern w:val="2"/>
      <w:szCs w:val="22"/>
      <w:lang w:eastAsia="ko-KR"/>
    </w:rPr>
  </w:style>
  <w:style w:type="paragraph" w:customStyle="1" w:styleId="References">
    <w:name w:val="References"/>
    <w:basedOn w:val="a1"/>
    <w:next w:val="a1"/>
    <w:rsid w:val="00D43918"/>
    <w:pPr>
      <w:numPr>
        <w:numId w:val="102"/>
      </w:numPr>
      <w:snapToGrid w:val="0"/>
      <w:spacing w:after="60" w:line="240" w:lineRule="auto"/>
      <w:jc w:val="left"/>
    </w:pPr>
    <w:rPr>
      <w:rFonts w:ascii="Times" w:eastAsia="굴 림" w:hAnsi="Times" w:cs="Times"/>
      <w:szCs w:val="16"/>
      <w:lang w:eastAsia="en-US"/>
    </w:rPr>
  </w:style>
  <w:style w:type="character" w:customStyle="1" w:styleId="EQChar">
    <w:name w:val="EQ Char"/>
    <w:link w:val="EQ"/>
    <w:locked/>
    <w:rsid w:val="00F07E67"/>
    <w:rPr>
      <w:lang w:val="en-GB" w:eastAsia="en-GB"/>
    </w:rPr>
  </w:style>
  <w:style w:type="paragraph" w:customStyle="1" w:styleId="Observation">
    <w:name w:val="Observation"/>
    <w:basedOn w:val="Proposal"/>
    <w:qFormat/>
    <w:rsid w:val="00EF741C"/>
    <w:pPr>
      <w:widowControl/>
      <w:numPr>
        <w:numId w:val="121"/>
      </w:numPr>
      <w:tabs>
        <w:tab w:val="clear" w:pos="2722"/>
      </w:tabs>
      <w:autoSpaceDE/>
      <w:autoSpaceDN/>
      <w:adjustRightInd/>
      <w:spacing w:after="120" w:line="259" w:lineRule="auto"/>
    </w:pPr>
    <w:rPr>
      <w:rFonts w:ascii="Arial" w:eastAsiaTheme="minorEastAsia" w:hAnsi="Arial" w:cstheme="minorBidi"/>
      <w:snapToGrid/>
      <w:sz w:val="22"/>
      <w:szCs w:val="22"/>
      <w:lang w:eastAsia="ja-JP"/>
    </w:rPr>
  </w:style>
  <w:style w:type="character" w:styleId="affffc">
    <w:name w:val="Unresolved Mention"/>
    <w:basedOn w:val="a2"/>
    <w:uiPriority w:val="99"/>
    <w:semiHidden/>
    <w:unhideWhenUsed/>
    <w:rsid w:val="00CF13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10.10.10.10/ftp/RAN/RAN1/Inbox/drafts/9.7(Netw_Energy_NR)/RR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돋움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바탕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325024-0C65-42B4-92CF-A16CDC0B9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Huawei</dc:creator>
  <cp:keywords>&lt;keyword[, keyword, ]&gt;</cp:keywords>
  <cp:lastModifiedBy>WangYi</cp:lastModifiedBy>
  <cp:revision>3</cp:revision>
  <cp:lastPrinted>2019-02-28T00:35:00Z</cp:lastPrinted>
  <dcterms:created xsi:type="dcterms:W3CDTF">2023-08-25T09:06:00Z</dcterms:created>
  <dcterms:modified xsi:type="dcterms:W3CDTF">2023-08-27T14:48:00Z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872A24CC282D4B9EA9DC7F2BB044F9A3_13</vt:lpwstr>
  </property>
  <property fmtid="{D5CDD505-2E9C-101B-9397-08002B2CF9AE}" pid="3" name="KSOProductBuildVer">
    <vt:lpwstr>2052-11.8.2.9022</vt:lpwstr>
  </property>
  <property fmtid="{D5CDD505-2E9C-101B-9397-08002B2CF9AE}" pid="4" name="MSIP_Label_a7295cc1-d279-42ac-ab4d-3b0f4fece050_ActionId">
    <vt:lpwstr>a16a3a1e-f268-4397-b9c5-9b93df03ffa3</vt:lpwstr>
  </property>
  <property fmtid="{D5CDD505-2E9C-101B-9397-08002B2CF9AE}" pid="5" name="MSIP_Label_a7295cc1-d279-42ac-ab4d-3b0f4fece050_ContentBits">
    <vt:lpwstr>0</vt:lpwstr>
  </property>
  <property fmtid="{D5CDD505-2E9C-101B-9397-08002B2CF9AE}" pid="6" name="MSIP_Label_a7295cc1-d279-42ac-ab4d-3b0f4fece050_Enabled">
    <vt:lpwstr>true</vt:lpwstr>
  </property>
  <property fmtid="{D5CDD505-2E9C-101B-9397-08002B2CF9AE}" pid="7" name="MSIP_Label_a7295cc1-d279-42ac-ab4d-3b0f4fece050_Method">
    <vt:lpwstr>Standard</vt:lpwstr>
  </property>
  <property fmtid="{D5CDD505-2E9C-101B-9397-08002B2CF9AE}" pid="8" name="MSIP_Label_a7295cc1-d279-42ac-ab4d-3b0f4fece050_Name">
    <vt:lpwstr/>
  </property>
  <property fmtid="{D5CDD505-2E9C-101B-9397-08002B2CF9AE}" pid="9" name="MSIP_Label_a7295cc1-d279-42ac-ab4d-3b0f4fece050_SetDate">
    <vt:lpwstr>2023-04-17T11:55:17Z</vt:lpwstr>
  </property>
  <property fmtid="{D5CDD505-2E9C-101B-9397-08002B2CF9AE}" pid="10" name="MSIP_Label_a7295cc1-d279-42ac-ab4d-3b0f4fece050_SiteId">
    <vt:lpwstr>a19f121d-81e1-4858-a9d8-736e267fd4c7</vt:lpwstr>
  </property>
  <property fmtid="{D5CDD505-2E9C-101B-9397-08002B2CF9AE}" pid="11" name="_2015_ms_pID_725343">
    <vt:lpwstr>(3)cL841/8qHhBALFurhHhC937wBxC3wUpVo++QEv/rNKdosgnNmDcpS7GrLr5E9hrt8xJoROnH
EGC63AiO6ejagr9+y0FnDVm1Ytsa1BkD872a4j9RACREdvIthb3BEXzmFJ7sVxUFcrY/QZGn
BFucEt6q7DGnhDG8Qg2SMC7QVeL1++0HD7vFkMmRx6aOYqVGHOVQetFa9R6PAOmrr1QVZ+xJ
dKquke6nyjAr8ogFZ9</vt:lpwstr>
  </property>
  <property fmtid="{D5CDD505-2E9C-101B-9397-08002B2CF9AE}" pid="12" name="_2015_ms_pID_7253431">
    <vt:lpwstr>QHWCa3hfk+472JfkG/I9E35H6WETWoZdpKC3bXBF9cQJz/luq/suBd
JtFYZHWb42AS426tNexh7bHYBlBe82bSyG4roflIybQsI+AS6y68iHXYH95wSxQQBNzGS+21
hiwb/OaMm+mtb4zjJz3MlxBulNAl5wXo1xC5knD0fy/m0Vu/4HTZYSWe9M27QqgmNaIZxXbF
y9iv1kry+upRQR7P8gegK0KaDyQus00+9UOx</vt:lpwstr>
  </property>
  <property fmtid="{D5CDD505-2E9C-101B-9397-08002B2CF9AE}" pid="13" name="_2015_ms_pID_7253432">
    <vt:lpwstr>qg==</vt:lpwstr>
  </property>
  <property fmtid="{D5CDD505-2E9C-101B-9397-08002B2CF9AE}" pid="14" name="fileWhereFroms">
    <vt:lpwstr>PpjeLB1gRN0lwrPqMaCTkhlOuvDP2TSf0QivQAKJygSJ0qcywkh3fB5zqkEJsayQVBUe+asO1NRrFLpoMznPR3LPQdUndqIuWczzz8phKwA8zLUqeAphaZ42FoUICpVVeWsluWv/KFRH+M8oeV2dtQYWqxOeq/wLNtlR/y0dFtjLV2pOovr+QRFOJtzt//6iLPw+0zdBEIkuj+7mCiI1ucXuRtXSnJwLXQQA6voj/Yg99u6Gl1hfVS9K2duhiZe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1692253776</vt:lpwstr>
  </property>
</Properties>
</file>